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0E97DD" w14:textId="77777777" w:rsidR="00142BCD" w:rsidRDefault="00142BCD" w:rsidP="001F50B8">
      <w:pPr>
        <w:ind w:left="-851"/>
        <w:rPr>
          <w:lang w:val="en-GB"/>
        </w:rPr>
      </w:pPr>
    </w:p>
    <w:p w14:paraId="50E4D12D" w14:textId="77777777" w:rsidR="00905394" w:rsidRDefault="00905394" w:rsidP="00645EC4">
      <w:pPr>
        <w:pStyle w:val="Kopzondernummering"/>
      </w:pPr>
    </w:p>
    <w:p w14:paraId="753987A8" w14:textId="77777777" w:rsidR="00905394" w:rsidRPr="00905394" w:rsidRDefault="00905394" w:rsidP="00905394"/>
    <w:p w14:paraId="3B162FD8" w14:textId="77777777" w:rsidR="00905394" w:rsidRPr="00905394" w:rsidRDefault="001109E6" w:rsidP="00905394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01A4B47" wp14:editId="5BC6A27B">
                <wp:simplePos x="0" y="0"/>
                <wp:positionH relativeFrom="column">
                  <wp:posOffset>-835025</wp:posOffset>
                </wp:positionH>
                <wp:positionV relativeFrom="paragraph">
                  <wp:posOffset>79375</wp:posOffset>
                </wp:positionV>
                <wp:extent cx="5076825" cy="2714625"/>
                <wp:effectExtent l="3175" t="3175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6825" cy="2714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99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173A52" w14:textId="77777777" w:rsidR="00F74EE0" w:rsidRPr="002D69B4" w:rsidRDefault="00F74EE0" w:rsidP="00F74EE0">
                            <w:pPr>
                              <w:pStyle w:val="Geenafstand"/>
                              <w:rPr>
                                <w:b/>
                                <w:color w:val="00B0F0"/>
                                <w:sz w:val="32"/>
                                <w:szCs w:val="32"/>
                              </w:rPr>
                            </w:pPr>
                          </w:p>
                          <w:p w14:paraId="7A1C2A0D" w14:textId="412F10EA" w:rsidR="005A0A48" w:rsidRDefault="008F3EB0" w:rsidP="00194D90">
                            <w:pPr>
                              <w:pStyle w:val="Geenafstand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8F3EB0">
                              <w:rPr>
                                <w:b/>
                                <w:sz w:val="32"/>
                                <w:szCs w:val="32"/>
                              </w:rPr>
                              <w:t xml:space="preserve">Standaardformulier </w:t>
                            </w:r>
                            <w:r w:rsidR="00C667B7">
                              <w:rPr>
                                <w:b/>
                                <w:sz w:val="32"/>
                                <w:szCs w:val="32"/>
                              </w:rPr>
                              <w:t>7</w:t>
                            </w:r>
                            <w:r w:rsidR="00EC6654" w:rsidRPr="00EC6654">
                              <w:rPr>
                                <w:b/>
                                <w:sz w:val="32"/>
                                <w:szCs w:val="32"/>
                              </w:rPr>
                              <w:t xml:space="preserve">- Formulier tbv </w:t>
                            </w:r>
                            <w:r w:rsidR="00D02B8B">
                              <w:rPr>
                                <w:b/>
                                <w:sz w:val="32"/>
                                <w:szCs w:val="32"/>
                              </w:rPr>
                              <w:t>r</w:t>
                            </w:r>
                            <w:r w:rsidR="00EC6654" w:rsidRPr="00EC6654">
                              <w:rPr>
                                <w:b/>
                                <w:sz w:val="32"/>
                                <w:szCs w:val="32"/>
                              </w:rPr>
                              <w:t>eferentie</w:t>
                            </w:r>
                            <w:r w:rsidR="004E40FB">
                              <w:rPr>
                                <w:b/>
                                <w:sz w:val="32"/>
                                <w:szCs w:val="32"/>
                              </w:rPr>
                              <w:t xml:space="preserve"> en beschrijving</w:t>
                            </w:r>
                            <w:r w:rsidR="00EC6654" w:rsidRPr="00EC6654">
                              <w:rPr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D02B8B">
                              <w:rPr>
                                <w:b/>
                                <w:sz w:val="32"/>
                                <w:szCs w:val="32"/>
                              </w:rPr>
                              <w:t>s</w:t>
                            </w:r>
                            <w:r w:rsidR="00EC6654" w:rsidRPr="00EC6654">
                              <w:rPr>
                                <w:b/>
                                <w:sz w:val="32"/>
                                <w:szCs w:val="32"/>
                              </w:rPr>
                              <w:t>electiecriterium</w:t>
                            </w:r>
                            <w:r w:rsidR="004E40FB">
                              <w:rPr>
                                <w:b/>
                                <w:sz w:val="32"/>
                                <w:szCs w:val="32"/>
                              </w:rPr>
                              <w:t> </w:t>
                            </w:r>
                            <w:r w:rsidR="00C667B7">
                              <w:rPr>
                                <w:b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  <w:p w14:paraId="25863826" w14:textId="77777777" w:rsidR="000D6FA0" w:rsidRPr="005A0A48" w:rsidRDefault="00194D90" w:rsidP="00F74EE0">
                            <w:pPr>
                              <w:pStyle w:val="Geenafstand"/>
                              <w:rPr>
                                <w:color w:val="00B0F0"/>
                                <w:sz w:val="48"/>
                                <w:szCs w:val="48"/>
                              </w:rPr>
                            </w:pPr>
                            <w:r w:rsidRPr="005A0A48">
                              <w:rPr>
                                <w:color w:val="00B0F0"/>
                                <w:sz w:val="48"/>
                                <w:szCs w:val="48"/>
                              </w:rPr>
                              <w:t>Europese aanbesteding</w:t>
                            </w:r>
                          </w:p>
                          <w:p w14:paraId="2924D45C" w14:textId="2C441134" w:rsidR="00194D90" w:rsidRPr="001A3886" w:rsidRDefault="008F3EB0" w:rsidP="00F74EE0">
                            <w:pPr>
                              <w:pStyle w:val="Geenafstand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8F3EB0">
                              <w:rPr>
                                <w:b/>
                              </w:rPr>
                              <w:t>ICT-planapplicatie inzake vervoer en dienstverlenend personeel</w:t>
                            </w:r>
                          </w:p>
                          <w:p w14:paraId="04F39D00" w14:textId="77777777" w:rsidR="001A3886" w:rsidRDefault="001A3886" w:rsidP="00F74EE0">
                            <w:pPr>
                              <w:pStyle w:val="Geenafstand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14:paraId="10DAB8BC" w14:textId="77777777" w:rsidR="00BC75D5" w:rsidRPr="00BC75D5" w:rsidRDefault="00BC75D5" w:rsidP="00F74EE0">
                            <w:pPr>
                              <w:pStyle w:val="Geenafstand"/>
                              <w:rPr>
                                <w:sz w:val="32"/>
                                <w:szCs w:val="32"/>
                              </w:rPr>
                            </w:pPr>
                            <w:r w:rsidRPr="00BC75D5">
                              <w:rPr>
                                <w:sz w:val="32"/>
                                <w:szCs w:val="32"/>
                              </w:rPr>
                              <w:t xml:space="preserve">Kenmerk </w:t>
                            </w:r>
                            <w:r w:rsidRPr="00BC75D5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BC75D5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BC75D5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BC75D5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BC75D5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BC75D5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A3886" w:rsidRPr="001A3886">
                              <w:rPr>
                                <w:sz w:val="32"/>
                                <w:szCs w:val="32"/>
                              </w:rPr>
                              <w:t>IUC DJI/INKEA/DFO/2022-1</w:t>
                            </w:r>
                          </w:p>
                          <w:p w14:paraId="31EDAC76" w14:textId="22A43570" w:rsidR="00BC75D5" w:rsidRPr="00BC75D5" w:rsidRDefault="00BC75D5" w:rsidP="00F74EE0">
                            <w:pPr>
                              <w:pStyle w:val="Geenafstand"/>
                              <w:rPr>
                                <w:sz w:val="32"/>
                                <w:szCs w:val="32"/>
                              </w:rPr>
                            </w:pPr>
                            <w:r w:rsidRPr="00BC75D5">
                              <w:rPr>
                                <w:sz w:val="32"/>
                                <w:szCs w:val="32"/>
                              </w:rPr>
                              <w:t>Versienummer</w:t>
                            </w:r>
                            <w:r w:rsidRPr="00BC75D5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BC75D5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A4581B">
                              <w:rPr>
                                <w:sz w:val="32"/>
                                <w:szCs w:val="32"/>
                              </w:rPr>
                              <w:t>1.0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1A4B4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5.75pt;margin-top:6.25pt;width:399.75pt;height:21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" filled="f" stroked="f" strokecolor="#09f">
                <v:textbox inset="0,0,0,0">
                  <w:txbxContent>
                    <w:p w14:paraId="7A173A52" w14:textId="77777777" w:rsidR="00F74EE0" w:rsidRPr="002D69B4" w:rsidRDefault="00F74EE0" w:rsidP="00F74EE0">
                      <w:pPr>
                        <w:pStyle w:val="Geenafstand"/>
                        <w:rPr>
                          <w:b/>
                          <w:color w:val="00B0F0"/>
                          <w:sz w:val="32"/>
                          <w:szCs w:val="32"/>
                        </w:rPr>
                      </w:pPr>
                    </w:p>
                    <w:p w14:paraId="7A1C2A0D" w14:textId="412F10EA" w:rsidR="005A0A48" w:rsidRDefault="008F3EB0" w:rsidP="00194D90">
                      <w:pPr>
                        <w:pStyle w:val="Geenafstand"/>
                        <w:rPr>
                          <w:b/>
                          <w:sz w:val="32"/>
                          <w:szCs w:val="32"/>
                        </w:rPr>
                      </w:pPr>
                      <w:r w:rsidRPr="008F3EB0">
                        <w:rPr>
                          <w:b/>
                          <w:sz w:val="32"/>
                          <w:szCs w:val="32"/>
                        </w:rPr>
                        <w:t xml:space="preserve">Standaardformulier </w:t>
                      </w:r>
                      <w:r w:rsidR="00C667B7">
                        <w:rPr>
                          <w:b/>
                          <w:sz w:val="32"/>
                          <w:szCs w:val="32"/>
                        </w:rPr>
                        <w:t>7</w:t>
                      </w:r>
                      <w:r w:rsidR="00EC6654" w:rsidRPr="00EC6654">
                        <w:rPr>
                          <w:b/>
                          <w:sz w:val="32"/>
                          <w:szCs w:val="32"/>
                        </w:rPr>
                        <w:t xml:space="preserve">- Formulier tbv </w:t>
                      </w:r>
                      <w:r w:rsidR="00D02B8B">
                        <w:rPr>
                          <w:b/>
                          <w:sz w:val="32"/>
                          <w:szCs w:val="32"/>
                        </w:rPr>
                        <w:t>r</w:t>
                      </w:r>
                      <w:r w:rsidR="00EC6654" w:rsidRPr="00EC6654">
                        <w:rPr>
                          <w:b/>
                          <w:sz w:val="32"/>
                          <w:szCs w:val="32"/>
                        </w:rPr>
                        <w:t>eferentie</w:t>
                      </w:r>
                      <w:r w:rsidR="004E40FB">
                        <w:rPr>
                          <w:b/>
                          <w:sz w:val="32"/>
                          <w:szCs w:val="32"/>
                        </w:rPr>
                        <w:t xml:space="preserve"> en beschrijving</w:t>
                      </w:r>
                      <w:r w:rsidR="00EC6654" w:rsidRPr="00EC6654">
                        <w:rPr>
                          <w:b/>
                          <w:sz w:val="32"/>
                          <w:szCs w:val="32"/>
                        </w:rPr>
                        <w:t xml:space="preserve"> </w:t>
                      </w:r>
                      <w:r w:rsidR="00D02B8B">
                        <w:rPr>
                          <w:b/>
                          <w:sz w:val="32"/>
                          <w:szCs w:val="32"/>
                        </w:rPr>
                        <w:t>s</w:t>
                      </w:r>
                      <w:r w:rsidR="00EC6654" w:rsidRPr="00EC6654">
                        <w:rPr>
                          <w:b/>
                          <w:sz w:val="32"/>
                          <w:szCs w:val="32"/>
                        </w:rPr>
                        <w:t>electiecriterium</w:t>
                      </w:r>
                      <w:r w:rsidR="004E40FB">
                        <w:rPr>
                          <w:b/>
                          <w:sz w:val="32"/>
                          <w:szCs w:val="32"/>
                        </w:rPr>
                        <w:t> </w:t>
                      </w:r>
                      <w:r w:rsidR="00C667B7">
                        <w:rPr>
                          <w:b/>
                          <w:sz w:val="32"/>
                          <w:szCs w:val="32"/>
                        </w:rPr>
                        <w:t>4</w:t>
                      </w:r>
                    </w:p>
                    <w:p w14:paraId="25863826" w14:textId="77777777" w:rsidR="000D6FA0" w:rsidRPr="005A0A48" w:rsidRDefault="00194D90" w:rsidP="00F74EE0">
                      <w:pPr>
                        <w:pStyle w:val="Geenafstand"/>
                        <w:rPr>
                          <w:color w:val="00B0F0"/>
                          <w:sz w:val="48"/>
                          <w:szCs w:val="48"/>
                        </w:rPr>
                      </w:pPr>
                      <w:r w:rsidRPr="005A0A48">
                        <w:rPr>
                          <w:color w:val="00B0F0"/>
                          <w:sz w:val="48"/>
                          <w:szCs w:val="48"/>
                        </w:rPr>
                        <w:t>Europese aanbesteding</w:t>
                      </w:r>
                    </w:p>
                    <w:p w14:paraId="2924D45C" w14:textId="2C441134" w:rsidR="00194D90" w:rsidRPr="001A3886" w:rsidRDefault="008F3EB0" w:rsidP="00F74EE0">
                      <w:pPr>
                        <w:pStyle w:val="Geenafstand"/>
                        <w:rPr>
                          <w:b/>
                          <w:sz w:val="28"/>
                          <w:szCs w:val="28"/>
                        </w:rPr>
                      </w:pPr>
                      <w:r w:rsidRPr="008F3EB0">
                        <w:rPr>
                          <w:b/>
                        </w:rPr>
                        <w:t>ICT-planapplicatie inzake vervoer en dienstverlenend personeel</w:t>
                      </w:r>
                    </w:p>
                    <w:p w14:paraId="04F39D00" w14:textId="77777777" w:rsidR="001A3886" w:rsidRDefault="001A3886" w:rsidP="00F74EE0">
                      <w:pPr>
                        <w:pStyle w:val="Geenafstand"/>
                        <w:rPr>
                          <w:sz w:val="32"/>
                          <w:szCs w:val="32"/>
                        </w:rPr>
                      </w:pPr>
                    </w:p>
                    <w:p w14:paraId="10DAB8BC" w14:textId="77777777" w:rsidR="00BC75D5" w:rsidRPr="00BC75D5" w:rsidRDefault="00BC75D5" w:rsidP="00F74EE0">
                      <w:pPr>
                        <w:pStyle w:val="Geenafstand"/>
                        <w:rPr>
                          <w:sz w:val="32"/>
                          <w:szCs w:val="32"/>
                        </w:rPr>
                      </w:pPr>
                      <w:r w:rsidRPr="00BC75D5">
                        <w:rPr>
                          <w:sz w:val="32"/>
                          <w:szCs w:val="32"/>
                        </w:rPr>
                        <w:t xml:space="preserve">Kenmerk </w:t>
                      </w:r>
                      <w:r w:rsidRPr="00BC75D5">
                        <w:rPr>
                          <w:sz w:val="32"/>
                          <w:szCs w:val="32"/>
                        </w:rPr>
                        <w:tab/>
                      </w:r>
                      <w:r w:rsidRPr="00BC75D5">
                        <w:rPr>
                          <w:sz w:val="32"/>
                          <w:szCs w:val="32"/>
                        </w:rPr>
                        <w:tab/>
                      </w:r>
                      <w:r w:rsidRPr="00BC75D5">
                        <w:rPr>
                          <w:sz w:val="32"/>
                          <w:szCs w:val="32"/>
                        </w:rPr>
                        <w:tab/>
                      </w:r>
                      <w:r w:rsidRPr="00BC75D5">
                        <w:rPr>
                          <w:sz w:val="32"/>
                          <w:szCs w:val="32"/>
                        </w:rPr>
                        <w:tab/>
                      </w:r>
                      <w:r w:rsidRPr="00BC75D5">
                        <w:rPr>
                          <w:sz w:val="32"/>
                          <w:szCs w:val="32"/>
                        </w:rPr>
                        <w:tab/>
                      </w:r>
                      <w:r w:rsidRPr="00BC75D5">
                        <w:rPr>
                          <w:sz w:val="32"/>
                          <w:szCs w:val="32"/>
                        </w:rPr>
                        <w:tab/>
                      </w:r>
                      <w:r w:rsidR="001A3886" w:rsidRPr="001A3886">
                        <w:rPr>
                          <w:sz w:val="32"/>
                          <w:szCs w:val="32"/>
                        </w:rPr>
                        <w:t>IUC DJI/INKEA/DFO/2022-1</w:t>
                      </w:r>
                    </w:p>
                    <w:p w14:paraId="31EDAC76" w14:textId="22A43570" w:rsidR="00BC75D5" w:rsidRPr="00BC75D5" w:rsidRDefault="00BC75D5" w:rsidP="00F74EE0">
                      <w:pPr>
                        <w:pStyle w:val="Geenafstand"/>
                        <w:rPr>
                          <w:sz w:val="32"/>
                          <w:szCs w:val="32"/>
                        </w:rPr>
                      </w:pPr>
                      <w:r w:rsidRPr="00BC75D5">
                        <w:rPr>
                          <w:sz w:val="32"/>
                          <w:szCs w:val="32"/>
                        </w:rPr>
                        <w:t>Versienummer</w:t>
                      </w:r>
                      <w:r w:rsidRPr="00BC75D5">
                        <w:rPr>
                          <w:sz w:val="32"/>
                          <w:szCs w:val="32"/>
                        </w:rPr>
                        <w:tab/>
                      </w:r>
                      <w:r w:rsidRPr="00BC75D5">
                        <w:rPr>
                          <w:sz w:val="32"/>
                          <w:szCs w:val="32"/>
                        </w:rPr>
                        <w:tab/>
                      </w:r>
                      <w:r w:rsidR="00A4581B">
                        <w:rPr>
                          <w:sz w:val="32"/>
                          <w:szCs w:val="32"/>
                        </w:rPr>
                        <w:t>1.0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14:paraId="5D363607" w14:textId="77777777" w:rsidR="00905394" w:rsidRPr="00905394" w:rsidRDefault="00905394" w:rsidP="00905394"/>
    <w:p w14:paraId="03C38C1B" w14:textId="77777777" w:rsidR="00905394" w:rsidRPr="00905394" w:rsidRDefault="00905394" w:rsidP="00905394"/>
    <w:p w14:paraId="7FE287F3" w14:textId="77777777" w:rsidR="00905394" w:rsidRPr="00905394" w:rsidRDefault="00905394" w:rsidP="00905394"/>
    <w:p w14:paraId="3086728F" w14:textId="77777777" w:rsidR="00905394" w:rsidRPr="00905394" w:rsidRDefault="00905394" w:rsidP="00905394"/>
    <w:p w14:paraId="30E5A666" w14:textId="77777777" w:rsidR="00905394" w:rsidRPr="00905394" w:rsidRDefault="00905394" w:rsidP="00905394"/>
    <w:p w14:paraId="752D77B6" w14:textId="77777777" w:rsidR="00905394" w:rsidRPr="00905394" w:rsidRDefault="00905394" w:rsidP="00905394"/>
    <w:p w14:paraId="6C566718" w14:textId="77777777" w:rsidR="00905394" w:rsidRPr="00905394" w:rsidRDefault="00905394" w:rsidP="00905394">
      <w:pPr>
        <w:jc w:val="right"/>
      </w:pPr>
    </w:p>
    <w:p w14:paraId="49BDE5CD" w14:textId="77777777" w:rsidR="00905394" w:rsidRPr="00905394" w:rsidRDefault="00905394" w:rsidP="00905394"/>
    <w:p w14:paraId="1525BA79" w14:textId="77777777" w:rsidR="00BC75D5" w:rsidRDefault="00BC75D5" w:rsidP="0089074F">
      <w:pPr>
        <w:pStyle w:val="Kopzondernummering"/>
        <w:ind w:left="-993" w:firstLine="993"/>
      </w:pPr>
      <w:bookmarkStart w:id="2" w:name="_Toc209500354"/>
      <w:bookmarkStart w:id="3" w:name="_Toc209580557"/>
    </w:p>
    <w:p w14:paraId="636F74FE" w14:textId="77777777" w:rsidR="00BC75D5" w:rsidRDefault="00BC75D5" w:rsidP="0089074F">
      <w:pPr>
        <w:pStyle w:val="Kopzondernummering"/>
        <w:ind w:left="-993" w:firstLine="993"/>
      </w:pPr>
    </w:p>
    <w:p w14:paraId="45E82797" w14:textId="77777777" w:rsidR="00BC75D5" w:rsidRDefault="00BC75D5" w:rsidP="0089074F">
      <w:pPr>
        <w:pStyle w:val="Kopzondernummering"/>
        <w:ind w:left="-993" w:firstLine="993"/>
      </w:pPr>
    </w:p>
    <w:p w14:paraId="7643943C" w14:textId="77777777" w:rsidR="00BC75D5" w:rsidRDefault="00BC75D5" w:rsidP="0089074F">
      <w:pPr>
        <w:pStyle w:val="Kopzondernummering"/>
        <w:ind w:left="-993" w:firstLine="993"/>
      </w:pPr>
    </w:p>
    <w:p w14:paraId="199AAD79" w14:textId="77777777" w:rsidR="00BC75D5" w:rsidRDefault="00BC75D5" w:rsidP="0089074F">
      <w:pPr>
        <w:pStyle w:val="Kopzondernummering"/>
        <w:ind w:left="-993" w:firstLine="993"/>
      </w:pPr>
    </w:p>
    <w:p w14:paraId="5DFDAF2E" w14:textId="77777777" w:rsidR="00BC75D5" w:rsidRDefault="00BC75D5" w:rsidP="0089074F">
      <w:pPr>
        <w:pStyle w:val="Kopzondernummering"/>
        <w:ind w:left="-993" w:firstLine="993"/>
      </w:pPr>
    </w:p>
    <w:p w14:paraId="683668B3" w14:textId="77777777" w:rsidR="00BC75D5" w:rsidRDefault="00BC75D5" w:rsidP="0089074F">
      <w:pPr>
        <w:pStyle w:val="Kopzondernummering"/>
        <w:ind w:left="-993" w:firstLine="993"/>
      </w:pPr>
    </w:p>
    <w:p w14:paraId="0A5B97F0" w14:textId="77777777" w:rsidR="00BC75D5" w:rsidRDefault="00BC75D5" w:rsidP="0089074F">
      <w:pPr>
        <w:pStyle w:val="Kopzondernummering"/>
        <w:ind w:left="-993" w:firstLine="993"/>
      </w:pPr>
    </w:p>
    <w:p w14:paraId="76E07DCB" w14:textId="77777777" w:rsidR="00BC75D5" w:rsidRDefault="00BC75D5" w:rsidP="0089074F">
      <w:pPr>
        <w:pStyle w:val="Kopzondernummering"/>
        <w:ind w:left="-993" w:firstLine="993"/>
      </w:pPr>
    </w:p>
    <w:p w14:paraId="1D46CA03" w14:textId="77777777" w:rsidR="00BC75D5" w:rsidRDefault="00BC75D5" w:rsidP="0089074F">
      <w:pPr>
        <w:pStyle w:val="Kopzondernummering"/>
        <w:ind w:left="-993" w:firstLine="993"/>
      </w:pPr>
    </w:p>
    <w:p w14:paraId="3FC092E8" w14:textId="77777777" w:rsidR="00BC75D5" w:rsidRDefault="00BC75D5" w:rsidP="0089074F">
      <w:pPr>
        <w:pStyle w:val="Kopzondernummering"/>
        <w:ind w:left="-993" w:firstLine="993"/>
      </w:pPr>
    </w:p>
    <w:p w14:paraId="59D0A280" w14:textId="77777777" w:rsidR="00BC75D5" w:rsidRDefault="00BC75D5" w:rsidP="0089074F">
      <w:pPr>
        <w:pStyle w:val="Kopzondernummering"/>
        <w:ind w:left="-993" w:firstLine="993"/>
      </w:pPr>
    </w:p>
    <w:p w14:paraId="33F6E8A2" w14:textId="77777777" w:rsidR="00BC75D5" w:rsidRDefault="00BC75D5" w:rsidP="0089074F">
      <w:pPr>
        <w:pStyle w:val="Kopzondernummering"/>
        <w:ind w:left="-993" w:firstLine="993"/>
      </w:pPr>
    </w:p>
    <w:p w14:paraId="22476A6B" w14:textId="77777777" w:rsidR="00BC75D5" w:rsidRDefault="00BC75D5" w:rsidP="0089074F">
      <w:pPr>
        <w:pStyle w:val="Kopzondernummering"/>
        <w:ind w:left="-993" w:firstLine="993"/>
      </w:pPr>
    </w:p>
    <w:p w14:paraId="28CA3D00" w14:textId="77777777" w:rsidR="00BC75D5" w:rsidRDefault="00BC75D5" w:rsidP="0089074F">
      <w:pPr>
        <w:pStyle w:val="Kopzondernummering"/>
        <w:ind w:left="-993" w:firstLine="993"/>
      </w:pPr>
    </w:p>
    <w:p w14:paraId="7192F054" w14:textId="77777777" w:rsidR="00BC75D5" w:rsidRDefault="00BC75D5" w:rsidP="0089074F">
      <w:pPr>
        <w:pStyle w:val="Kopzondernummering"/>
        <w:ind w:left="-993" w:firstLine="993"/>
      </w:pPr>
    </w:p>
    <w:p w14:paraId="2D1AC3B9" w14:textId="77777777" w:rsidR="00BC75D5" w:rsidRDefault="00BC75D5" w:rsidP="0089074F">
      <w:pPr>
        <w:pStyle w:val="Kopzondernummering"/>
        <w:ind w:left="-993" w:firstLine="993"/>
      </w:pPr>
    </w:p>
    <w:p w14:paraId="76D357C3" w14:textId="77777777" w:rsidR="00BC75D5" w:rsidRDefault="00BC75D5" w:rsidP="0089074F">
      <w:pPr>
        <w:pStyle w:val="Kopzondernummering"/>
        <w:ind w:left="-993" w:firstLine="993"/>
      </w:pPr>
    </w:p>
    <w:p w14:paraId="24DABF97" w14:textId="77777777" w:rsidR="00BC75D5" w:rsidRDefault="00BC75D5" w:rsidP="0089074F">
      <w:pPr>
        <w:pStyle w:val="Kopzondernummering"/>
        <w:ind w:left="-993" w:firstLine="993"/>
      </w:pPr>
    </w:p>
    <w:p w14:paraId="76F4BF1F" w14:textId="77777777" w:rsidR="00BC75D5" w:rsidRDefault="00BC75D5" w:rsidP="0089074F">
      <w:pPr>
        <w:pStyle w:val="Kopzondernummering"/>
        <w:ind w:left="-993" w:firstLine="993"/>
      </w:pPr>
    </w:p>
    <w:p w14:paraId="2654FC1A" w14:textId="77777777" w:rsidR="00BC75D5" w:rsidRDefault="00BC75D5" w:rsidP="0089074F">
      <w:pPr>
        <w:pStyle w:val="Kopzondernummering"/>
        <w:ind w:left="-993" w:firstLine="993"/>
      </w:pPr>
    </w:p>
    <w:p w14:paraId="25584465" w14:textId="77777777" w:rsidR="00BC75D5" w:rsidRDefault="00BC75D5" w:rsidP="0089074F">
      <w:pPr>
        <w:pStyle w:val="Kopzondernummering"/>
        <w:ind w:left="-993" w:firstLine="993"/>
      </w:pPr>
    </w:p>
    <w:p w14:paraId="46448D17" w14:textId="77777777" w:rsidR="00BC75D5" w:rsidRDefault="00BC75D5" w:rsidP="00BC75D5">
      <w:pPr>
        <w:pStyle w:val="Kopzondernummering"/>
        <w:spacing w:after="0" w:line="0" w:lineRule="atLeast"/>
        <w:ind w:left="-993" w:firstLine="993"/>
      </w:pPr>
    </w:p>
    <w:p w14:paraId="4EE58040" w14:textId="77777777" w:rsidR="00BC75D5" w:rsidRDefault="00BC75D5" w:rsidP="00BC75D5">
      <w:pPr>
        <w:pStyle w:val="Kopzondernummering"/>
        <w:spacing w:after="0" w:line="0" w:lineRule="atLeast"/>
        <w:ind w:left="-993" w:firstLine="993"/>
      </w:pPr>
    </w:p>
    <w:p w14:paraId="5575E95F" w14:textId="77777777" w:rsidR="00BC75D5" w:rsidRDefault="00BC75D5" w:rsidP="00BC75D5">
      <w:pPr>
        <w:pStyle w:val="Kopzondernummering"/>
        <w:spacing w:after="0" w:line="0" w:lineRule="atLeast"/>
        <w:ind w:left="-993" w:firstLine="993"/>
      </w:pPr>
    </w:p>
    <w:p w14:paraId="2786BE5A" w14:textId="77777777" w:rsidR="00BC75D5" w:rsidRDefault="00BC75D5" w:rsidP="00BC75D5">
      <w:pPr>
        <w:pStyle w:val="Kopzondernummering"/>
        <w:spacing w:after="0" w:line="0" w:lineRule="atLeast"/>
        <w:ind w:left="-993" w:firstLine="993"/>
      </w:pPr>
    </w:p>
    <w:p w14:paraId="77413831" w14:textId="77777777" w:rsidR="00BC75D5" w:rsidRDefault="00BC75D5" w:rsidP="00BC75D5">
      <w:pPr>
        <w:pStyle w:val="Kopzondernummering"/>
        <w:spacing w:after="0" w:line="0" w:lineRule="atLeast"/>
        <w:ind w:left="-993" w:firstLine="993"/>
      </w:pPr>
    </w:p>
    <w:p w14:paraId="1C15A42B" w14:textId="77777777" w:rsidR="00BC75D5" w:rsidRDefault="00BC75D5" w:rsidP="00BC75D5">
      <w:pPr>
        <w:pStyle w:val="Kopzondernummering"/>
        <w:spacing w:after="0" w:line="0" w:lineRule="atLeast"/>
        <w:ind w:left="-993" w:firstLine="993"/>
      </w:pPr>
    </w:p>
    <w:bookmarkEnd w:id="2"/>
    <w:bookmarkEnd w:id="3"/>
    <w:p w14:paraId="0547BC8C" w14:textId="77777777" w:rsidR="00BC75D5" w:rsidRDefault="00BC75D5">
      <w:pPr>
        <w:spacing w:line="240" w:lineRule="auto"/>
        <w:rPr>
          <w:rFonts w:eastAsia="MS Mincho"/>
          <w:b/>
          <w:sz w:val="20"/>
          <w:szCs w:val="20"/>
        </w:rPr>
      </w:pPr>
      <w:r>
        <w:rPr>
          <w:rFonts w:eastAsia="MS Mincho"/>
          <w:b/>
          <w:sz w:val="20"/>
          <w:szCs w:val="20"/>
        </w:rPr>
        <w:br w:type="page"/>
      </w:r>
    </w:p>
    <w:p w14:paraId="2C18FFCE" w14:textId="77777777" w:rsidR="00227FC7" w:rsidRPr="00952775" w:rsidRDefault="00227FC7" w:rsidP="00227FC7">
      <w:pPr>
        <w:spacing w:before="120" w:after="120" w:line="280" w:lineRule="atLeast"/>
        <w:rPr>
          <w:rFonts w:eastAsia="MS Mincho"/>
          <w:b/>
          <w:sz w:val="20"/>
          <w:szCs w:val="20"/>
        </w:rPr>
      </w:pPr>
      <w:r w:rsidRPr="00952775">
        <w:rPr>
          <w:rFonts w:eastAsia="MS Mincho"/>
          <w:b/>
          <w:sz w:val="20"/>
          <w:szCs w:val="20"/>
        </w:rPr>
        <w:lastRenderedPageBreak/>
        <w:t>Per referentieopdracht dient u één formulier in te vullen.</w:t>
      </w:r>
    </w:p>
    <w:p w14:paraId="561A5D79" w14:textId="77777777" w:rsidR="00227FC7" w:rsidRPr="00952775" w:rsidRDefault="00227FC7" w:rsidP="00227FC7"/>
    <w:tbl>
      <w:tblPr>
        <w:tblW w:w="9644" w:type="dxa"/>
        <w:tblInd w:w="-1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5107"/>
      </w:tblGrid>
      <w:tr w:rsidR="00227FC7" w:rsidRPr="00952775" w14:paraId="170EB2D9" w14:textId="77777777" w:rsidTr="001F50B8">
        <w:trPr>
          <w:cantSplit/>
        </w:trPr>
        <w:tc>
          <w:tcPr>
            <w:tcW w:w="9644" w:type="dxa"/>
            <w:gridSpan w:val="2"/>
            <w:shd w:val="pct12" w:color="auto" w:fill="FFFFFF"/>
          </w:tcPr>
          <w:p w14:paraId="03E22E16" w14:textId="2E69D7FA" w:rsidR="00227FC7" w:rsidRPr="00952775" w:rsidRDefault="009A74EC" w:rsidP="00D02B8B">
            <w:pPr>
              <w:spacing w:line="280" w:lineRule="atLeast"/>
              <w:jc w:val="center"/>
              <w:rPr>
                <w:rFonts w:eastAsia="MS Mincho"/>
                <w:b/>
                <w:i/>
                <w:kern w:val="28"/>
                <w:sz w:val="24"/>
              </w:rPr>
            </w:pPr>
            <w:r>
              <w:rPr>
                <w:rFonts w:eastAsia="MS Mincho"/>
                <w:b/>
                <w:kern w:val="28"/>
                <w:sz w:val="24"/>
              </w:rPr>
              <w:t xml:space="preserve">Standaardformulier </w:t>
            </w:r>
            <w:r w:rsidR="00C667B7">
              <w:rPr>
                <w:rFonts w:eastAsia="MS Mincho"/>
                <w:b/>
                <w:kern w:val="28"/>
                <w:sz w:val="24"/>
              </w:rPr>
              <w:t>7</w:t>
            </w:r>
            <w:r w:rsidR="00EC6654" w:rsidRPr="00EC6654">
              <w:rPr>
                <w:rFonts w:eastAsia="MS Mincho"/>
                <w:b/>
                <w:kern w:val="28"/>
                <w:sz w:val="24"/>
              </w:rPr>
              <w:t>- Formulier tb</w:t>
            </w:r>
            <w:r>
              <w:rPr>
                <w:rFonts w:eastAsia="MS Mincho"/>
                <w:b/>
                <w:kern w:val="28"/>
                <w:sz w:val="24"/>
              </w:rPr>
              <w:t xml:space="preserve">v </w:t>
            </w:r>
            <w:r w:rsidR="00D02B8B">
              <w:rPr>
                <w:rFonts w:eastAsia="MS Mincho"/>
                <w:b/>
                <w:kern w:val="28"/>
                <w:sz w:val="24"/>
              </w:rPr>
              <w:t>r</w:t>
            </w:r>
            <w:r>
              <w:rPr>
                <w:rFonts w:eastAsia="MS Mincho"/>
                <w:b/>
                <w:kern w:val="28"/>
                <w:sz w:val="24"/>
              </w:rPr>
              <w:t xml:space="preserve">eferentie </w:t>
            </w:r>
            <w:r w:rsidR="004E40FB">
              <w:rPr>
                <w:rFonts w:eastAsia="MS Mincho"/>
                <w:b/>
                <w:kern w:val="28"/>
                <w:sz w:val="24"/>
              </w:rPr>
              <w:t xml:space="preserve">en beschrijving </w:t>
            </w:r>
            <w:r w:rsidR="00D02B8B">
              <w:rPr>
                <w:rFonts w:eastAsia="MS Mincho"/>
                <w:b/>
                <w:kern w:val="28"/>
                <w:sz w:val="24"/>
              </w:rPr>
              <w:t>s</w:t>
            </w:r>
            <w:r>
              <w:rPr>
                <w:rFonts w:eastAsia="MS Mincho"/>
                <w:b/>
                <w:kern w:val="28"/>
                <w:sz w:val="24"/>
              </w:rPr>
              <w:t xml:space="preserve">electiecriterium </w:t>
            </w:r>
            <w:r w:rsidR="00C667B7">
              <w:rPr>
                <w:rFonts w:eastAsia="MS Mincho"/>
                <w:b/>
                <w:kern w:val="28"/>
                <w:sz w:val="24"/>
              </w:rPr>
              <w:t>4</w:t>
            </w:r>
          </w:p>
        </w:tc>
      </w:tr>
      <w:tr w:rsidR="008F3EB0" w:rsidRPr="00952775" w14:paraId="7C4CC437" w14:textId="77777777" w:rsidTr="00D60BB4">
        <w:trPr>
          <w:cantSplit/>
        </w:trPr>
        <w:tc>
          <w:tcPr>
            <w:tcW w:w="9644" w:type="dxa"/>
            <w:gridSpan w:val="2"/>
            <w:shd w:val="pct30" w:color="FFFF00" w:fill="auto"/>
          </w:tcPr>
          <w:p w14:paraId="75305692" w14:textId="3F78369E" w:rsidR="00EC6654" w:rsidRDefault="008F3EB0" w:rsidP="008F3EB0">
            <w:pPr>
              <w:tabs>
                <w:tab w:val="left" w:pos="1843"/>
              </w:tabs>
              <w:rPr>
                <w:b/>
              </w:rPr>
            </w:pPr>
            <w:r w:rsidRPr="00952775">
              <w:rPr>
                <w:b/>
              </w:rPr>
              <w:t xml:space="preserve">Referentie-opdracht specifiek voor </w:t>
            </w:r>
            <w:r w:rsidR="00D02B8B">
              <w:rPr>
                <w:b/>
              </w:rPr>
              <w:t>s</w:t>
            </w:r>
            <w:r w:rsidR="00EC6654">
              <w:rPr>
                <w:b/>
              </w:rPr>
              <w:t xml:space="preserve">electiecriterium </w:t>
            </w:r>
            <w:r w:rsidR="00C667B7">
              <w:rPr>
                <w:b/>
              </w:rPr>
              <w:t>4</w:t>
            </w:r>
            <w:r w:rsidR="00EC6654">
              <w:rPr>
                <w:b/>
              </w:rPr>
              <w:t>:</w:t>
            </w:r>
          </w:p>
          <w:p w14:paraId="09F290E5" w14:textId="0A46E6A2" w:rsidR="005468A8" w:rsidRDefault="00C667B7" w:rsidP="00EC6654">
            <w:pPr>
              <w:tabs>
                <w:tab w:val="left" w:pos="1843"/>
              </w:tabs>
              <w:rPr>
                <w:rFonts w:eastAsia="MS Mincho"/>
                <w:szCs w:val="20"/>
              </w:rPr>
            </w:pPr>
            <w:r w:rsidRPr="00C667B7">
              <w:rPr>
                <w:rFonts w:eastAsia="MS Mincho"/>
                <w:szCs w:val="20"/>
              </w:rPr>
              <w:t>Ervaring met de implementatie van uw planapplicatie voor vervoer- en/of inzetplanning bij klanten zonder de regie of tussenkomst van een derde (dus niet onder regie van een system-integrator) én toelichting op de implementatie.</w:t>
            </w:r>
          </w:p>
          <w:p w14:paraId="5D0A9450" w14:textId="58B1548F" w:rsidR="00C667B7" w:rsidRDefault="00C667B7" w:rsidP="00EC6654">
            <w:pPr>
              <w:tabs>
                <w:tab w:val="left" w:pos="1843"/>
              </w:tabs>
              <w:rPr>
                <w:rFonts w:eastAsia="MS Mincho"/>
                <w:szCs w:val="20"/>
              </w:rPr>
            </w:pPr>
          </w:p>
          <w:p w14:paraId="61020FAD" w14:textId="77777777" w:rsidR="00C667B7" w:rsidRDefault="00C667B7" w:rsidP="00C667B7">
            <w:pPr>
              <w:spacing w:line="0" w:lineRule="atLeast"/>
            </w:pPr>
            <w:r w:rsidRPr="003C7D4E">
              <w:t xml:space="preserve">Geef een </w:t>
            </w:r>
            <w:r w:rsidRPr="00674175">
              <w:t>referentie</w:t>
            </w:r>
            <w:r w:rsidRPr="003C7D4E">
              <w:t xml:space="preserve"> waarin aangetoond wordt</w:t>
            </w:r>
            <w:r>
              <w:t xml:space="preserve"> dat u hiermee ervaring heeft</w:t>
            </w:r>
            <w:r w:rsidRPr="003C7D4E">
              <w:t xml:space="preserve">. </w:t>
            </w:r>
          </w:p>
          <w:p w14:paraId="2605D348" w14:textId="51DA0598" w:rsidR="00C667B7" w:rsidRDefault="00C667B7" w:rsidP="00EC6654">
            <w:pPr>
              <w:tabs>
                <w:tab w:val="left" w:pos="1843"/>
              </w:tabs>
              <w:rPr>
                <w:rFonts w:eastAsia="MS Mincho"/>
                <w:szCs w:val="20"/>
              </w:rPr>
            </w:pPr>
          </w:p>
          <w:p w14:paraId="529DE5B0" w14:textId="6C9F05D9" w:rsidR="00C667B7" w:rsidRPr="009E4021" w:rsidRDefault="00C667B7" w:rsidP="00C667B7">
            <w:pPr>
              <w:spacing w:line="0" w:lineRule="atLeast"/>
            </w:pPr>
            <w:r w:rsidRPr="003C7D4E">
              <w:t xml:space="preserve">Naast de referentie licht u in </w:t>
            </w:r>
            <w:r>
              <w:t>maximaal 800 woorden</w:t>
            </w:r>
            <w:r w:rsidRPr="003C7D4E">
              <w:t xml:space="preserve"> nader toe hoe deze implementatie ingericht </w:t>
            </w:r>
            <w:r w:rsidRPr="009E4021">
              <w:t>was. Deze beschrijving dient de volgende elementen te bevatten:</w:t>
            </w:r>
          </w:p>
          <w:p w14:paraId="0E8165AF" w14:textId="77777777" w:rsidR="00C667B7" w:rsidRPr="00106458" w:rsidRDefault="00C667B7" w:rsidP="00C667B7">
            <w:pPr>
              <w:numPr>
                <w:ilvl w:val="0"/>
                <w:numId w:val="41"/>
              </w:numPr>
              <w:ind w:left="284" w:hanging="284"/>
              <w:contextualSpacing/>
              <w:rPr>
                <w:rFonts w:eastAsia="MS Mincho"/>
              </w:rPr>
            </w:pPr>
            <w:r w:rsidRPr="00106458">
              <w:rPr>
                <w:rFonts w:eastAsia="MS Mincho"/>
              </w:rPr>
              <w:t>Hoe de inrichting en optimalisatie van de oplossing heeft plaatsgevonden;</w:t>
            </w:r>
          </w:p>
          <w:p w14:paraId="1526AEC3" w14:textId="77777777" w:rsidR="00C667B7" w:rsidRPr="00674175" w:rsidRDefault="00C667B7" w:rsidP="00C667B7">
            <w:pPr>
              <w:numPr>
                <w:ilvl w:val="0"/>
                <w:numId w:val="41"/>
              </w:numPr>
              <w:ind w:left="284" w:hanging="284"/>
              <w:contextualSpacing/>
              <w:rPr>
                <w:rFonts w:eastAsia="MS Mincho"/>
              </w:rPr>
            </w:pPr>
            <w:r w:rsidRPr="00C013D5">
              <w:rPr>
                <w:rFonts w:eastAsia="MS Mincho"/>
              </w:rPr>
              <w:t>Hoe er me</w:t>
            </w:r>
            <w:r w:rsidRPr="00155802">
              <w:rPr>
                <w:rFonts w:eastAsia="MS Mincho"/>
              </w:rPr>
              <w:t>t de planners en het personeel werd samengewerkt</w:t>
            </w:r>
            <w:r w:rsidRPr="00E8360C">
              <w:rPr>
                <w:rFonts w:eastAsia="MS Mincho"/>
              </w:rPr>
              <w:t xml:space="preserve"> </w:t>
            </w:r>
            <w:r w:rsidRPr="004F1C4C">
              <w:rPr>
                <w:rFonts w:eastAsia="MS Mincho"/>
              </w:rPr>
              <w:t>om het projectresultaat op te leveren</w:t>
            </w:r>
            <w:r w:rsidRPr="003901D8">
              <w:rPr>
                <w:rFonts w:eastAsia="MS Mincho"/>
              </w:rPr>
              <w:t>;</w:t>
            </w:r>
            <w:r w:rsidRPr="001A1543">
              <w:rPr>
                <w:rFonts w:eastAsia="MS Mincho"/>
              </w:rPr>
              <w:t xml:space="preserve"> </w:t>
            </w:r>
          </w:p>
          <w:p w14:paraId="080B2D8F" w14:textId="77777777" w:rsidR="00C667B7" w:rsidRDefault="00C667B7" w:rsidP="00C667B7">
            <w:pPr>
              <w:numPr>
                <w:ilvl w:val="0"/>
                <w:numId w:val="41"/>
              </w:numPr>
              <w:ind w:left="284" w:hanging="284"/>
              <w:contextualSpacing/>
              <w:rPr>
                <w:rFonts w:eastAsia="MS Mincho"/>
              </w:rPr>
            </w:pPr>
            <w:r w:rsidRPr="009E4021">
              <w:rPr>
                <w:rFonts w:eastAsia="MS Mincho"/>
              </w:rPr>
              <w:t>Hoe de organisatie</w:t>
            </w:r>
            <w:r>
              <w:rPr>
                <w:rFonts w:eastAsia="MS Mincho"/>
              </w:rPr>
              <w:t xml:space="preserve"> is begeleid naar implementatie;</w:t>
            </w:r>
          </w:p>
          <w:p w14:paraId="2FDF7BB3" w14:textId="77777777" w:rsidR="00C667B7" w:rsidRDefault="00C667B7" w:rsidP="00C667B7">
            <w:pPr>
              <w:numPr>
                <w:ilvl w:val="0"/>
                <w:numId w:val="41"/>
              </w:numPr>
              <w:ind w:left="284" w:hanging="284"/>
              <w:contextualSpacing/>
              <w:rPr>
                <w:rFonts w:eastAsia="MS Mincho"/>
              </w:rPr>
            </w:pPr>
            <w:r>
              <w:rPr>
                <w:rFonts w:eastAsia="MS Mincho"/>
              </w:rPr>
              <w:t>Hoe het nieuwe systeem naast het bestaande systeem gefaseerd is ingevoerd;</w:t>
            </w:r>
          </w:p>
          <w:p w14:paraId="2B995713" w14:textId="77777777" w:rsidR="00C667B7" w:rsidRDefault="00C667B7" w:rsidP="00C667B7">
            <w:pPr>
              <w:numPr>
                <w:ilvl w:val="0"/>
                <w:numId w:val="41"/>
              </w:numPr>
              <w:ind w:left="284" w:hanging="284"/>
              <w:contextualSpacing/>
              <w:rPr>
                <w:rFonts w:eastAsia="MS Mincho"/>
              </w:rPr>
            </w:pPr>
            <w:r>
              <w:rPr>
                <w:rFonts w:eastAsia="MS Mincho"/>
              </w:rPr>
              <w:t>Hoe gebruikers zijn begeleid en opgeleid om zelfstandig configuratiewijzigingen door te voeren.</w:t>
            </w:r>
          </w:p>
          <w:p w14:paraId="479524EC" w14:textId="77777777" w:rsidR="00C667B7" w:rsidRDefault="00C667B7" w:rsidP="00EC6654">
            <w:pPr>
              <w:tabs>
                <w:tab w:val="left" w:pos="1843"/>
              </w:tabs>
              <w:rPr>
                <w:rFonts w:eastAsia="MS Mincho"/>
                <w:szCs w:val="20"/>
              </w:rPr>
            </w:pPr>
          </w:p>
          <w:p w14:paraId="617C6573" w14:textId="48DAF34E" w:rsidR="00EC6654" w:rsidRPr="001A3886" w:rsidRDefault="00EC6654" w:rsidP="00D02B8B">
            <w:pPr>
              <w:tabs>
                <w:tab w:val="left" w:pos="1843"/>
              </w:tabs>
              <w:rPr>
                <w:rFonts w:eastAsia="MS Mincho"/>
                <w:szCs w:val="20"/>
              </w:rPr>
            </w:pPr>
            <w:r>
              <w:rPr>
                <w:rFonts w:eastAsia="MS Mincho"/>
                <w:szCs w:val="20"/>
              </w:rPr>
              <w:t xml:space="preserve">Zie voor een nadere omschrijving paragraaf 5.1 onder </w:t>
            </w:r>
            <w:r w:rsidR="00D02B8B">
              <w:rPr>
                <w:rFonts w:eastAsia="MS Mincho"/>
                <w:szCs w:val="20"/>
              </w:rPr>
              <w:t>s</w:t>
            </w:r>
            <w:r>
              <w:rPr>
                <w:rFonts w:eastAsia="MS Mincho"/>
                <w:szCs w:val="20"/>
              </w:rPr>
              <w:t xml:space="preserve">electiecriterium </w:t>
            </w:r>
            <w:r w:rsidR="00C667B7">
              <w:rPr>
                <w:rFonts w:eastAsia="MS Mincho"/>
                <w:szCs w:val="20"/>
              </w:rPr>
              <w:t>4</w:t>
            </w:r>
            <w:r>
              <w:rPr>
                <w:rFonts w:eastAsia="MS Mincho"/>
                <w:szCs w:val="20"/>
              </w:rPr>
              <w:t>.</w:t>
            </w:r>
          </w:p>
        </w:tc>
      </w:tr>
      <w:tr w:rsidR="00952775" w:rsidRPr="00952775" w14:paraId="19D3E894" w14:textId="77777777" w:rsidTr="00F46D66">
        <w:trPr>
          <w:cantSplit/>
        </w:trPr>
        <w:tc>
          <w:tcPr>
            <w:tcW w:w="9644" w:type="dxa"/>
            <w:gridSpan w:val="2"/>
            <w:shd w:val="pct30" w:color="FFFF00" w:fill="auto"/>
          </w:tcPr>
          <w:p w14:paraId="28107136" w14:textId="77777777" w:rsidR="00952775" w:rsidRPr="00952775" w:rsidRDefault="00952775" w:rsidP="00952775">
            <w:pPr>
              <w:tabs>
                <w:tab w:val="left" w:pos="1843"/>
              </w:tabs>
              <w:rPr>
                <w:b/>
              </w:rPr>
            </w:pPr>
            <w:r w:rsidRPr="00952775">
              <w:rPr>
                <w:b/>
              </w:rPr>
              <w:t>1 Adres gegevens</w:t>
            </w:r>
          </w:p>
        </w:tc>
      </w:tr>
      <w:tr w:rsidR="00952775" w:rsidRPr="00952775" w14:paraId="698020C0" w14:textId="77777777" w:rsidTr="00952775">
        <w:trPr>
          <w:cantSplit/>
        </w:trPr>
        <w:tc>
          <w:tcPr>
            <w:tcW w:w="4537" w:type="dxa"/>
            <w:shd w:val="pct30" w:color="FFFF00" w:fill="auto"/>
          </w:tcPr>
          <w:p w14:paraId="718E45F0" w14:textId="77777777" w:rsidR="00952775" w:rsidRPr="00952775" w:rsidRDefault="00952775" w:rsidP="00227FC7">
            <w:pPr>
              <w:tabs>
                <w:tab w:val="left" w:pos="1843"/>
              </w:tabs>
            </w:pPr>
            <w:r w:rsidRPr="00952775">
              <w:t>Opdrachtgever</w:t>
            </w:r>
          </w:p>
        </w:tc>
        <w:tc>
          <w:tcPr>
            <w:tcW w:w="5107" w:type="dxa"/>
          </w:tcPr>
          <w:p w14:paraId="7A1DEFA9" w14:textId="77777777" w:rsidR="00952775" w:rsidRPr="00952775" w:rsidRDefault="00952775" w:rsidP="00227FC7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20"/>
              </w:rPr>
            </w:pPr>
          </w:p>
        </w:tc>
      </w:tr>
      <w:tr w:rsidR="00952775" w:rsidRPr="00952775" w14:paraId="6CF67EA9" w14:textId="77777777" w:rsidTr="00952775">
        <w:trPr>
          <w:cantSplit/>
        </w:trPr>
        <w:tc>
          <w:tcPr>
            <w:tcW w:w="4537" w:type="dxa"/>
            <w:shd w:val="pct30" w:color="FFFF00" w:fill="auto"/>
          </w:tcPr>
          <w:p w14:paraId="7375576A" w14:textId="77777777" w:rsidR="00952775" w:rsidRPr="00952775" w:rsidRDefault="00952775" w:rsidP="00227FC7">
            <w:pPr>
              <w:tabs>
                <w:tab w:val="left" w:pos="1843"/>
              </w:tabs>
            </w:pPr>
            <w:r w:rsidRPr="00952775">
              <w:t>Adres</w:t>
            </w:r>
          </w:p>
        </w:tc>
        <w:tc>
          <w:tcPr>
            <w:tcW w:w="5107" w:type="dxa"/>
          </w:tcPr>
          <w:p w14:paraId="77A76C66" w14:textId="77777777" w:rsidR="00952775" w:rsidRPr="00952775" w:rsidRDefault="00952775" w:rsidP="00227FC7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20"/>
              </w:rPr>
            </w:pPr>
          </w:p>
        </w:tc>
      </w:tr>
      <w:tr w:rsidR="00952775" w:rsidRPr="00952775" w14:paraId="488D1DCF" w14:textId="77777777" w:rsidTr="00952775">
        <w:trPr>
          <w:cantSplit/>
        </w:trPr>
        <w:tc>
          <w:tcPr>
            <w:tcW w:w="4537" w:type="dxa"/>
            <w:shd w:val="pct30" w:color="FFFF00" w:fill="auto"/>
          </w:tcPr>
          <w:p w14:paraId="4766121B" w14:textId="77777777" w:rsidR="00952775" w:rsidRPr="00952775" w:rsidRDefault="00952775" w:rsidP="00227FC7">
            <w:pPr>
              <w:tabs>
                <w:tab w:val="left" w:pos="1843"/>
              </w:tabs>
            </w:pPr>
            <w:r w:rsidRPr="00952775">
              <w:t>Postcode en plaats</w:t>
            </w:r>
          </w:p>
        </w:tc>
        <w:tc>
          <w:tcPr>
            <w:tcW w:w="5107" w:type="dxa"/>
          </w:tcPr>
          <w:p w14:paraId="31D16143" w14:textId="77777777" w:rsidR="00952775" w:rsidRPr="00952775" w:rsidRDefault="00952775" w:rsidP="00227FC7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20"/>
              </w:rPr>
            </w:pPr>
          </w:p>
        </w:tc>
      </w:tr>
      <w:tr w:rsidR="00952775" w:rsidRPr="00952775" w14:paraId="6F5AB85F" w14:textId="77777777" w:rsidTr="00952775">
        <w:trPr>
          <w:cantSplit/>
        </w:trPr>
        <w:tc>
          <w:tcPr>
            <w:tcW w:w="4537" w:type="dxa"/>
            <w:shd w:val="pct30" w:color="FFFF00" w:fill="auto"/>
          </w:tcPr>
          <w:p w14:paraId="68BD5933" w14:textId="77777777" w:rsidR="00952775" w:rsidRPr="00952775" w:rsidRDefault="00952775" w:rsidP="00227FC7">
            <w:pPr>
              <w:tabs>
                <w:tab w:val="left" w:pos="1843"/>
              </w:tabs>
            </w:pPr>
            <w:r w:rsidRPr="00952775">
              <w:t>Contactpersoon</w:t>
            </w:r>
          </w:p>
        </w:tc>
        <w:tc>
          <w:tcPr>
            <w:tcW w:w="5107" w:type="dxa"/>
          </w:tcPr>
          <w:p w14:paraId="4313F2E9" w14:textId="77777777" w:rsidR="00952775" w:rsidRPr="00952775" w:rsidRDefault="00952775" w:rsidP="00227FC7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20"/>
              </w:rPr>
            </w:pPr>
          </w:p>
        </w:tc>
      </w:tr>
      <w:tr w:rsidR="00952775" w:rsidRPr="00952775" w14:paraId="2ED69E88" w14:textId="77777777" w:rsidTr="00952775">
        <w:trPr>
          <w:cantSplit/>
        </w:trPr>
        <w:tc>
          <w:tcPr>
            <w:tcW w:w="4537" w:type="dxa"/>
            <w:shd w:val="pct30" w:color="FFFF00" w:fill="auto"/>
          </w:tcPr>
          <w:p w14:paraId="06600BA7" w14:textId="77777777" w:rsidR="00952775" w:rsidRPr="00952775" w:rsidRDefault="00952775" w:rsidP="00227FC7">
            <w:pPr>
              <w:tabs>
                <w:tab w:val="left" w:pos="1843"/>
              </w:tabs>
            </w:pPr>
            <w:r w:rsidRPr="00952775">
              <w:t>Telefoonnummer</w:t>
            </w:r>
          </w:p>
        </w:tc>
        <w:tc>
          <w:tcPr>
            <w:tcW w:w="5107" w:type="dxa"/>
          </w:tcPr>
          <w:p w14:paraId="2DABB1F4" w14:textId="77777777" w:rsidR="00952775" w:rsidRPr="00952775" w:rsidRDefault="00952775" w:rsidP="00227FC7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20"/>
              </w:rPr>
            </w:pPr>
          </w:p>
        </w:tc>
      </w:tr>
      <w:tr w:rsidR="00875878" w:rsidRPr="00952775" w14:paraId="33D3957B" w14:textId="77777777" w:rsidTr="00952775">
        <w:trPr>
          <w:cantSplit/>
        </w:trPr>
        <w:tc>
          <w:tcPr>
            <w:tcW w:w="4537" w:type="dxa"/>
            <w:shd w:val="pct30" w:color="FFFF00" w:fill="auto"/>
          </w:tcPr>
          <w:p w14:paraId="7A8C866B" w14:textId="77777777" w:rsidR="00875878" w:rsidRPr="00952775" w:rsidRDefault="00875878" w:rsidP="00227FC7">
            <w:pPr>
              <w:tabs>
                <w:tab w:val="left" w:pos="1843"/>
              </w:tabs>
            </w:pPr>
            <w:r>
              <w:t>Emailadres</w:t>
            </w:r>
          </w:p>
        </w:tc>
        <w:tc>
          <w:tcPr>
            <w:tcW w:w="5107" w:type="dxa"/>
          </w:tcPr>
          <w:p w14:paraId="7C0DADDB" w14:textId="77777777" w:rsidR="00875878" w:rsidRPr="00952775" w:rsidRDefault="00875878" w:rsidP="00227FC7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20"/>
              </w:rPr>
            </w:pPr>
          </w:p>
        </w:tc>
      </w:tr>
      <w:tr w:rsidR="00952775" w:rsidRPr="00952775" w14:paraId="2C79FDE7" w14:textId="77777777" w:rsidTr="004B4632">
        <w:trPr>
          <w:cantSplit/>
          <w:trHeight w:val="165"/>
        </w:trPr>
        <w:tc>
          <w:tcPr>
            <w:tcW w:w="9644" w:type="dxa"/>
            <w:gridSpan w:val="2"/>
            <w:shd w:val="pct30" w:color="FFFF00" w:fill="auto"/>
          </w:tcPr>
          <w:p w14:paraId="571A7150" w14:textId="77777777" w:rsidR="00952775" w:rsidRPr="00952775" w:rsidRDefault="00952775" w:rsidP="00952775">
            <w:pPr>
              <w:tabs>
                <w:tab w:val="left" w:pos="1843"/>
              </w:tabs>
              <w:rPr>
                <w:b/>
              </w:rPr>
            </w:pPr>
            <w:r w:rsidRPr="00952775">
              <w:rPr>
                <w:b/>
              </w:rPr>
              <w:t>2 Algemene Informatie Referentie-opdracht</w:t>
            </w:r>
          </w:p>
        </w:tc>
      </w:tr>
      <w:tr w:rsidR="00952775" w:rsidRPr="00952775" w14:paraId="1270DD7A" w14:textId="77777777" w:rsidTr="00952775">
        <w:trPr>
          <w:cantSplit/>
        </w:trPr>
        <w:tc>
          <w:tcPr>
            <w:tcW w:w="4537" w:type="dxa"/>
            <w:shd w:val="pct30" w:color="FFFF00" w:fill="auto"/>
          </w:tcPr>
          <w:p w14:paraId="5F0E59B6" w14:textId="77777777" w:rsidR="00952775" w:rsidRPr="00952775" w:rsidRDefault="00952775" w:rsidP="00227FC7">
            <w:pPr>
              <w:tabs>
                <w:tab w:val="left" w:pos="1843"/>
              </w:tabs>
            </w:pPr>
            <w:r w:rsidRPr="00952775">
              <w:t>Startdatum</w:t>
            </w:r>
          </w:p>
        </w:tc>
        <w:tc>
          <w:tcPr>
            <w:tcW w:w="5107" w:type="dxa"/>
          </w:tcPr>
          <w:p w14:paraId="4494904E" w14:textId="77777777" w:rsidR="00952775" w:rsidRPr="00952775" w:rsidRDefault="00952775" w:rsidP="00227FC7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20"/>
              </w:rPr>
            </w:pPr>
          </w:p>
        </w:tc>
      </w:tr>
      <w:tr w:rsidR="00952775" w:rsidRPr="00952775" w14:paraId="5D096F66" w14:textId="77777777" w:rsidTr="00952775">
        <w:trPr>
          <w:cantSplit/>
        </w:trPr>
        <w:tc>
          <w:tcPr>
            <w:tcW w:w="4537" w:type="dxa"/>
            <w:shd w:val="pct30" w:color="FFFF00" w:fill="auto"/>
          </w:tcPr>
          <w:p w14:paraId="0EED3C55" w14:textId="77777777" w:rsidR="00952775" w:rsidRPr="00952775" w:rsidRDefault="00952775" w:rsidP="00227FC7">
            <w:pPr>
              <w:tabs>
                <w:tab w:val="left" w:pos="1843"/>
              </w:tabs>
            </w:pPr>
            <w:r w:rsidRPr="00952775">
              <w:t>Einddatum</w:t>
            </w:r>
          </w:p>
        </w:tc>
        <w:tc>
          <w:tcPr>
            <w:tcW w:w="5107" w:type="dxa"/>
          </w:tcPr>
          <w:p w14:paraId="3E304665" w14:textId="77777777" w:rsidR="00952775" w:rsidRPr="00952775" w:rsidRDefault="00952775" w:rsidP="00227FC7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20"/>
              </w:rPr>
            </w:pPr>
          </w:p>
        </w:tc>
      </w:tr>
      <w:tr w:rsidR="00952775" w:rsidRPr="00952775" w14:paraId="3BB951B3" w14:textId="77777777" w:rsidTr="009E5641">
        <w:trPr>
          <w:cantSplit/>
        </w:trPr>
        <w:tc>
          <w:tcPr>
            <w:tcW w:w="9644" w:type="dxa"/>
            <w:gridSpan w:val="2"/>
            <w:shd w:val="pct30" w:color="FFFF00" w:fill="auto"/>
          </w:tcPr>
          <w:p w14:paraId="62B7AEC9" w14:textId="77777777" w:rsidR="00952775" w:rsidRPr="00952775" w:rsidRDefault="00952775" w:rsidP="00952775">
            <w:pPr>
              <w:tabs>
                <w:tab w:val="left" w:pos="1843"/>
              </w:tabs>
              <w:rPr>
                <w:b/>
              </w:rPr>
            </w:pPr>
            <w:r w:rsidRPr="00952775">
              <w:rPr>
                <w:b/>
              </w:rPr>
              <w:t>3 Omschrijving opdracht</w:t>
            </w:r>
          </w:p>
        </w:tc>
      </w:tr>
      <w:tr w:rsidR="00952775" w:rsidRPr="00952775" w14:paraId="1A58B430" w14:textId="77777777" w:rsidTr="00952775">
        <w:trPr>
          <w:cantSplit/>
          <w:trHeight w:val="433"/>
        </w:trPr>
        <w:tc>
          <w:tcPr>
            <w:tcW w:w="4537" w:type="dxa"/>
            <w:shd w:val="pct30" w:color="FFFF00" w:fill="auto"/>
          </w:tcPr>
          <w:p w14:paraId="4F802375" w14:textId="77777777" w:rsidR="00952775" w:rsidRPr="00952775" w:rsidRDefault="00952775" w:rsidP="00227FC7">
            <w:pPr>
              <w:tabs>
                <w:tab w:val="left" w:pos="1843"/>
              </w:tabs>
            </w:pPr>
            <w:r w:rsidRPr="00952775">
              <w:t>Titel</w:t>
            </w:r>
          </w:p>
        </w:tc>
        <w:tc>
          <w:tcPr>
            <w:tcW w:w="5107" w:type="dxa"/>
          </w:tcPr>
          <w:p w14:paraId="01DD1AC5" w14:textId="77777777" w:rsidR="00952775" w:rsidRPr="00952775" w:rsidRDefault="00952775" w:rsidP="00227FC7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20"/>
              </w:rPr>
            </w:pPr>
          </w:p>
        </w:tc>
      </w:tr>
      <w:tr w:rsidR="001572EC" w:rsidRPr="00952775" w14:paraId="603D3270" w14:textId="77777777" w:rsidTr="00C667B7">
        <w:trPr>
          <w:cantSplit/>
          <w:trHeight w:val="577"/>
        </w:trPr>
        <w:tc>
          <w:tcPr>
            <w:tcW w:w="9644" w:type="dxa"/>
            <w:gridSpan w:val="2"/>
            <w:shd w:val="pct30" w:color="FFFF00" w:fill="auto"/>
          </w:tcPr>
          <w:p w14:paraId="48AB13CD" w14:textId="2414C2BA" w:rsidR="001572EC" w:rsidRPr="00952775" w:rsidRDefault="001572EC" w:rsidP="001572EC">
            <w:pPr>
              <w:tabs>
                <w:tab w:val="left" w:pos="1843"/>
              </w:tabs>
              <w:spacing w:line="0" w:lineRule="atLeast"/>
            </w:pPr>
            <w:r w:rsidRPr="00952775">
              <w:t>Opdrachtbeschrijving</w:t>
            </w:r>
            <w:r w:rsidR="00C667B7">
              <w:t xml:space="preserve"> en toelichting implementatie</w:t>
            </w:r>
          </w:p>
          <w:p w14:paraId="662377BC" w14:textId="77777777" w:rsidR="001572EC" w:rsidRDefault="001572EC" w:rsidP="001572EC">
            <w:pPr>
              <w:tabs>
                <w:tab w:val="left" w:pos="1843"/>
              </w:tabs>
              <w:spacing w:line="0" w:lineRule="atLeast"/>
            </w:pPr>
            <w:r>
              <w:t>1. beschrijving onderwerp dienstverlening/levering</w:t>
            </w:r>
          </w:p>
          <w:p w14:paraId="521A9118" w14:textId="0BBABF4C" w:rsidR="001572EC" w:rsidRPr="00952775" w:rsidRDefault="001572EC" w:rsidP="001572EC">
            <w:pPr>
              <w:tabs>
                <w:tab w:val="left" w:pos="1843"/>
              </w:tabs>
              <w:spacing w:line="0" w:lineRule="atLeast"/>
              <w:rPr>
                <w:rFonts w:eastAsia="MS Mincho"/>
                <w:szCs w:val="20"/>
              </w:rPr>
            </w:pPr>
          </w:p>
        </w:tc>
      </w:tr>
      <w:tr w:rsidR="005A0A48" w:rsidRPr="00952775" w14:paraId="71A19C6E" w14:textId="77777777" w:rsidTr="00DD6073">
        <w:trPr>
          <w:cantSplit/>
        </w:trPr>
        <w:tc>
          <w:tcPr>
            <w:tcW w:w="9644" w:type="dxa"/>
            <w:gridSpan w:val="2"/>
            <w:shd w:val="pct30" w:color="FFFFFF" w:themeColor="background1" w:fill="auto"/>
          </w:tcPr>
          <w:p w14:paraId="26C4E208" w14:textId="756D16B8" w:rsidR="005A0A48" w:rsidRDefault="005A0A48" w:rsidP="007369AD">
            <w:pPr>
              <w:tabs>
                <w:tab w:val="left" w:pos="1843"/>
              </w:tabs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Opdrachtomschrijving</w:t>
            </w:r>
            <w:r w:rsidR="00C667B7">
              <w:rPr>
                <w:rFonts w:eastAsia="MS Mincho"/>
                <w:szCs w:val="18"/>
              </w:rPr>
              <w:t xml:space="preserve"> en toelichting</w:t>
            </w:r>
            <w:r>
              <w:rPr>
                <w:rFonts w:eastAsia="MS Mincho"/>
                <w:szCs w:val="18"/>
              </w:rPr>
              <w:t xml:space="preserve"> van </w:t>
            </w:r>
            <w:r w:rsidRPr="001572EC">
              <w:rPr>
                <w:rFonts w:eastAsia="MS Mincho"/>
                <w:szCs w:val="18"/>
                <w:u w:val="single"/>
              </w:rPr>
              <w:t xml:space="preserve">maximaal </w:t>
            </w:r>
            <w:r w:rsidR="009A74EC">
              <w:rPr>
                <w:rFonts w:eastAsia="MS Mincho"/>
                <w:szCs w:val="18"/>
                <w:u w:val="single"/>
              </w:rPr>
              <w:t>800</w:t>
            </w:r>
            <w:r w:rsidRPr="001572EC">
              <w:rPr>
                <w:rFonts w:eastAsia="MS Mincho"/>
                <w:szCs w:val="18"/>
                <w:u w:val="single"/>
              </w:rPr>
              <w:t xml:space="preserve"> woorden</w:t>
            </w:r>
          </w:p>
          <w:p w14:paraId="6A202399" w14:textId="77777777" w:rsidR="005A0A48" w:rsidRDefault="005A0A48" w:rsidP="007369AD">
            <w:pPr>
              <w:tabs>
                <w:tab w:val="left" w:pos="1843"/>
              </w:tabs>
              <w:rPr>
                <w:rFonts w:eastAsia="MS Mincho"/>
                <w:szCs w:val="18"/>
              </w:rPr>
            </w:pPr>
          </w:p>
          <w:p w14:paraId="6E02847D" w14:textId="77777777" w:rsidR="005A0A48" w:rsidRPr="00952775" w:rsidRDefault="005A0A48" w:rsidP="007369AD">
            <w:pPr>
              <w:tabs>
                <w:tab w:val="left" w:pos="1843"/>
              </w:tabs>
              <w:rPr>
                <w:rFonts w:eastAsia="MS Mincho"/>
                <w:szCs w:val="18"/>
              </w:rPr>
            </w:pPr>
          </w:p>
        </w:tc>
      </w:tr>
      <w:tr w:rsidR="00060F89" w:rsidRPr="00952775" w14:paraId="7ABE09EE" w14:textId="77777777" w:rsidTr="001572EC">
        <w:trPr>
          <w:cantSplit/>
          <w:trHeight w:val="1114"/>
        </w:trPr>
        <w:tc>
          <w:tcPr>
            <w:tcW w:w="9644" w:type="dxa"/>
            <w:gridSpan w:val="2"/>
            <w:tcBorders>
              <w:bottom w:val="single" w:sz="4" w:space="0" w:color="auto"/>
            </w:tcBorders>
            <w:shd w:val="pct30" w:color="FFFF00" w:fill="auto"/>
          </w:tcPr>
          <w:p w14:paraId="4AA062E6" w14:textId="77777777" w:rsidR="00060F89" w:rsidRDefault="00060F89" w:rsidP="00CB6129">
            <w:pPr>
              <w:tabs>
                <w:tab w:val="left" w:pos="1843"/>
              </w:tabs>
              <w:rPr>
                <w:szCs w:val="18"/>
              </w:rPr>
            </w:pPr>
            <w:r w:rsidRPr="00952775">
              <w:rPr>
                <w:szCs w:val="18"/>
              </w:rPr>
              <w:t xml:space="preserve">Rol </w:t>
            </w:r>
            <w:r>
              <w:rPr>
                <w:szCs w:val="18"/>
              </w:rPr>
              <w:t>Gegadigde</w:t>
            </w:r>
            <w:r w:rsidRPr="00952775">
              <w:rPr>
                <w:szCs w:val="18"/>
              </w:rPr>
              <w:t xml:space="preserve"> </w:t>
            </w:r>
            <w:r>
              <w:rPr>
                <w:szCs w:val="18"/>
              </w:rPr>
              <w:t>of derde waarop een beroep wordt gedaan.</w:t>
            </w:r>
          </w:p>
          <w:p w14:paraId="6875655A" w14:textId="00058CB3" w:rsidR="00060F89" w:rsidRPr="00952775" w:rsidRDefault="00060F89" w:rsidP="001572EC">
            <w:pPr>
              <w:tabs>
                <w:tab w:val="left" w:pos="1843"/>
              </w:tabs>
              <w:rPr>
                <w:rFonts w:eastAsia="MS Mincho"/>
                <w:szCs w:val="18"/>
              </w:rPr>
            </w:pPr>
            <w:r w:rsidRPr="00952775">
              <w:rPr>
                <w:szCs w:val="18"/>
              </w:rPr>
              <w:t>(in termen van verantwoordelijkheid voor de dienstverlening</w:t>
            </w:r>
            <w:r>
              <w:rPr>
                <w:szCs w:val="18"/>
              </w:rPr>
              <w:t>/levering en indien van toepassing als hoofd- of onderaannemer, samenwerkingsverband en indien van toepassing als hoofd- of onderaannemer, samenwerkingsverband</w:t>
            </w:r>
            <w:r w:rsidRPr="00952775">
              <w:rPr>
                <w:szCs w:val="18"/>
              </w:rPr>
              <w:t>)</w:t>
            </w:r>
          </w:p>
        </w:tc>
      </w:tr>
      <w:tr w:rsidR="005A0A48" w:rsidRPr="00952775" w14:paraId="08C85423" w14:textId="77777777" w:rsidTr="005A0A48">
        <w:trPr>
          <w:cantSplit/>
        </w:trPr>
        <w:tc>
          <w:tcPr>
            <w:tcW w:w="9644" w:type="dxa"/>
            <w:gridSpan w:val="2"/>
            <w:shd w:val="pct30" w:color="FFFFFF" w:themeColor="background1" w:fill="auto"/>
          </w:tcPr>
          <w:p w14:paraId="678FE04D" w14:textId="296C21BC" w:rsidR="005A0A48" w:rsidRDefault="005A0A48" w:rsidP="007369AD">
            <w:pPr>
              <w:tabs>
                <w:tab w:val="left" w:pos="1843"/>
              </w:tabs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 xml:space="preserve">Omschrijving rol Gegadigde </w:t>
            </w:r>
            <w:r w:rsidR="00060F89">
              <w:rPr>
                <w:rFonts w:eastAsia="MS Mincho"/>
                <w:szCs w:val="18"/>
              </w:rPr>
              <w:t xml:space="preserve">of derde waarop een beroep wordt gedaan </w:t>
            </w:r>
            <w:r>
              <w:rPr>
                <w:rFonts w:eastAsia="MS Mincho"/>
                <w:szCs w:val="18"/>
              </w:rPr>
              <w:t>van maximaal 200 woorden</w:t>
            </w:r>
          </w:p>
          <w:p w14:paraId="159CD918" w14:textId="77777777" w:rsidR="005A0A48" w:rsidRDefault="005A0A48" w:rsidP="007369AD">
            <w:pPr>
              <w:tabs>
                <w:tab w:val="left" w:pos="1843"/>
              </w:tabs>
              <w:rPr>
                <w:rFonts w:eastAsia="MS Mincho"/>
                <w:szCs w:val="18"/>
              </w:rPr>
            </w:pPr>
          </w:p>
          <w:p w14:paraId="3D412F82" w14:textId="77777777" w:rsidR="005A0A48" w:rsidRPr="00952775" w:rsidRDefault="005A0A48" w:rsidP="007369AD">
            <w:pPr>
              <w:tabs>
                <w:tab w:val="left" w:pos="1843"/>
              </w:tabs>
              <w:rPr>
                <w:rFonts w:eastAsia="MS Mincho"/>
                <w:szCs w:val="18"/>
              </w:rPr>
            </w:pPr>
          </w:p>
        </w:tc>
      </w:tr>
    </w:tbl>
    <w:p w14:paraId="08508841" w14:textId="77777777" w:rsidR="00CB6129" w:rsidRDefault="00CB6129" w:rsidP="00227FC7">
      <w:pPr>
        <w:pStyle w:val="Toelichting"/>
        <w:rPr>
          <w:rFonts w:ascii="Verdana" w:hAnsi="Verdana"/>
          <w:sz w:val="18"/>
          <w:szCs w:val="18"/>
        </w:rPr>
      </w:pPr>
    </w:p>
    <w:p w14:paraId="381C35FF" w14:textId="3DF3B668" w:rsidR="00227FC7" w:rsidRPr="000C4CB5" w:rsidRDefault="00227FC7" w:rsidP="00060F89">
      <w:pPr>
        <w:spacing w:line="240" w:lineRule="auto"/>
        <w:rPr>
          <w:b/>
          <w:szCs w:val="18"/>
        </w:rPr>
      </w:pPr>
      <w:r w:rsidRPr="000C4CB5">
        <w:rPr>
          <w:b/>
          <w:szCs w:val="18"/>
        </w:rPr>
        <w:t>Opdrachtgevende instantie:</w:t>
      </w:r>
    </w:p>
    <w:tbl>
      <w:tblPr>
        <w:tblW w:w="0" w:type="auto"/>
        <w:tblInd w:w="-1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6237"/>
      </w:tblGrid>
      <w:tr w:rsidR="00227FC7" w14:paraId="153858D3" w14:textId="77777777" w:rsidTr="0049119A">
        <w:tc>
          <w:tcPr>
            <w:tcW w:w="3403" w:type="dxa"/>
          </w:tcPr>
          <w:p w14:paraId="2D50536D" w14:textId="77777777" w:rsidR="00227FC7" w:rsidRDefault="00227FC7" w:rsidP="00846C23">
            <w:r>
              <w:t xml:space="preserve">Naam: </w:t>
            </w:r>
          </w:p>
        </w:tc>
        <w:tc>
          <w:tcPr>
            <w:tcW w:w="6237" w:type="dxa"/>
          </w:tcPr>
          <w:p w14:paraId="7D9D43A0" w14:textId="77777777" w:rsidR="00227FC7" w:rsidRDefault="00227FC7" w:rsidP="00846C23"/>
        </w:tc>
      </w:tr>
      <w:tr w:rsidR="00227FC7" w14:paraId="70223068" w14:textId="77777777" w:rsidTr="0049119A">
        <w:tc>
          <w:tcPr>
            <w:tcW w:w="3403" w:type="dxa"/>
          </w:tcPr>
          <w:p w14:paraId="2DB44855" w14:textId="77777777" w:rsidR="00227FC7" w:rsidRDefault="00227FC7" w:rsidP="00846C23">
            <w:r>
              <w:t>Functie:</w:t>
            </w:r>
          </w:p>
        </w:tc>
        <w:tc>
          <w:tcPr>
            <w:tcW w:w="6237" w:type="dxa"/>
          </w:tcPr>
          <w:p w14:paraId="7847A8C3" w14:textId="77777777" w:rsidR="00227FC7" w:rsidRDefault="00227FC7" w:rsidP="00846C23"/>
        </w:tc>
      </w:tr>
      <w:tr w:rsidR="00227FC7" w14:paraId="7BD5D58F" w14:textId="77777777" w:rsidTr="0049119A">
        <w:tc>
          <w:tcPr>
            <w:tcW w:w="3403" w:type="dxa"/>
            <w:tcBorders>
              <w:bottom w:val="nil"/>
            </w:tcBorders>
          </w:tcPr>
          <w:p w14:paraId="6AA7F173" w14:textId="77777777" w:rsidR="00227FC7" w:rsidRDefault="00227FC7" w:rsidP="00846C23">
            <w:r>
              <w:t>Bedrijf:</w:t>
            </w:r>
          </w:p>
        </w:tc>
        <w:tc>
          <w:tcPr>
            <w:tcW w:w="6237" w:type="dxa"/>
            <w:tcBorders>
              <w:bottom w:val="nil"/>
            </w:tcBorders>
          </w:tcPr>
          <w:p w14:paraId="47E6C9BB" w14:textId="77777777" w:rsidR="00227FC7" w:rsidRDefault="00227FC7" w:rsidP="00846C23">
            <w:pPr>
              <w:pStyle w:val="Koptekst"/>
              <w:tabs>
                <w:tab w:val="clear" w:pos="4536"/>
                <w:tab w:val="clear" w:pos="9072"/>
              </w:tabs>
            </w:pPr>
          </w:p>
        </w:tc>
      </w:tr>
      <w:tr w:rsidR="00227FC7" w14:paraId="15C6AA2E" w14:textId="77777777" w:rsidTr="0049119A">
        <w:trPr>
          <w:trHeight w:val="1760"/>
        </w:trPr>
        <w:tc>
          <w:tcPr>
            <w:tcW w:w="3403" w:type="dxa"/>
          </w:tcPr>
          <w:p w14:paraId="556ECBDB" w14:textId="77777777" w:rsidR="00227FC7" w:rsidRDefault="00227FC7" w:rsidP="00846C23">
            <w:r>
              <w:lastRenderedPageBreak/>
              <w:t>Handtekening:</w:t>
            </w:r>
          </w:p>
        </w:tc>
        <w:tc>
          <w:tcPr>
            <w:tcW w:w="6237" w:type="dxa"/>
          </w:tcPr>
          <w:p w14:paraId="168F629C" w14:textId="77777777" w:rsidR="00227FC7" w:rsidRDefault="00227FC7" w:rsidP="00846C23"/>
        </w:tc>
      </w:tr>
      <w:tr w:rsidR="00227FC7" w14:paraId="1DA1B799" w14:textId="77777777" w:rsidTr="0049119A">
        <w:tc>
          <w:tcPr>
            <w:tcW w:w="3403" w:type="dxa"/>
          </w:tcPr>
          <w:p w14:paraId="017B6056" w14:textId="77777777" w:rsidR="00227FC7" w:rsidRDefault="00227FC7" w:rsidP="00846C23">
            <w:r>
              <w:t>Datum:</w:t>
            </w:r>
          </w:p>
        </w:tc>
        <w:tc>
          <w:tcPr>
            <w:tcW w:w="6237" w:type="dxa"/>
          </w:tcPr>
          <w:p w14:paraId="752B6A80" w14:textId="77777777" w:rsidR="00227FC7" w:rsidRDefault="00227FC7" w:rsidP="00846C23"/>
        </w:tc>
      </w:tr>
    </w:tbl>
    <w:p w14:paraId="600D3AC7" w14:textId="510708BD" w:rsidR="00227FC7" w:rsidRPr="001F50B8" w:rsidRDefault="004E40FB" w:rsidP="00227FC7">
      <w:pPr>
        <w:pStyle w:val="Toelichting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Gegadigde</w:t>
      </w:r>
      <w:r w:rsidR="00227FC7" w:rsidRPr="001F50B8">
        <w:rPr>
          <w:rFonts w:ascii="Verdana" w:hAnsi="Verdana"/>
          <w:sz w:val="18"/>
          <w:szCs w:val="18"/>
        </w:rPr>
        <w:t>:</w:t>
      </w:r>
    </w:p>
    <w:tbl>
      <w:tblPr>
        <w:tblW w:w="0" w:type="auto"/>
        <w:tblInd w:w="-1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6237"/>
      </w:tblGrid>
      <w:tr w:rsidR="00227FC7" w14:paraId="10EFF31B" w14:textId="77777777" w:rsidTr="0049119A">
        <w:tc>
          <w:tcPr>
            <w:tcW w:w="3403" w:type="dxa"/>
          </w:tcPr>
          <w:p w14:paraId="7694C818" w14:textId="77777777" w:rsidR="00227FC7" w:rsidRDefault="00227FC7" w:rsidP="00846C23">
            <w:r>
              <w:t xml:space="preserve">Naam: </w:t>
            </w:r>
          </w:p>
        </w:tc>
        <w:tc>
          <w:tcPr>
            <w:tcW w:w="6237" w:type="dxa"/>
          </w:tcPr>
          <w:p w14:paraId="44CD3ED3" w14:textId="77777777" w:rsidR="00227FC7" w:rsidRDefault="00227FC7" w:rsidP="00846C23"/>
        </w:tc>
      </w:tr>
      <w:tr w:rsidR="00227FC7" w14:paraId="5E3A053D" w14:textId="77777777" w:rsidTr="0049119A">
        <w:tc>
          <w:tcPr>
            <w:tcW w:w="3403" w:type="dxa"/>
          </w:tcPr>
          <w:p w14:paraId="604E0D1A" w14:textId="77777777" w:rsidR="00227FC7" w:rsidRDefault="00227FC7" w:rsidP="00846C23">
            <w:r>
              <w:t>Functie:</w:t>
            </w:r>
          </w:p>
        </w:tc>
        <w:tc>
          <w:tcPr>
            <w:tcW w:w="6237" w:type="dxa"/>
          </w:tcPr>
          <w:p w14:paraId="2D59846D" w14:textId="77777777" w:rsidR="00227FC7" w:rsidRDefault="00227FC7" w:rsidP="00846C23"/>
        </w:tc>
      </w:tr>
      <w:tr w:rsidR="00227FC7" w14:paraId="5D2D2B39" w14:textId="77777777" w:rsidTr="0049119A">
        <w:tc>
          <w:tcPr>
            <w:tcW w:w="3403" w:type="dxa"/>
          </w:tcPr>
          <w:p w14:paraId="72E7E57A" w14:textId="77777777" w:rsidR="00227FC7" w:rsidRDefault="00227FC7" w:rsidP="00846C23">
            <w:r>
              <w:t>Bedrijf:</w:t>
            </w:r>
          </w:p>
        </w:tc>
        <w:tc>
          <w:tcPr>
            <w:tcW w:w="6237" w:type="dxa"/>
          </w:tcPr>
          <w:p w14:paraId="455B5DE0" w14:textId="77777777" w:rsidR="00227FC7" w:rsidRDefault="00227FC7" w:rsidP="00846C23"/>
        </w:tc>
      </w:tr>
      <w:tr w:rsidR="00227FC7" w14:paraId="0A69A059" w14:textId="77777777" w:rsidTr="0049119A">
        <w:trPr>
          <w:trHeight w:val="1779"/>
        </w:trPr>
        <w:tc>
          <w:tcPr>
            <w:tcW w:w="3403" w:type="dxa"/>
          </w:tcPr>
          <w:p w14:paraId="28E0032C" w14:textId="77777777" w:rsidR="00227FC7" w:rsidRDefault="00227FC7" w:rsidP="00846C23">
            <w:r>
              <w:t>Handtekening:</w:t>
            </w:r>
          </w:p>
        </w:tc>
        <w:tc>
          <w:tcPr>
            <w:tcW w:w="6237" w:type="dxa"/>
          </w:tcPr>
          <w:p w14:paraId="34E6842E" w14:textId="77777777" w:rsidR="00227FC7" w:rsidRDefault="00227FC7" w:rsidP="00846C23"/>
        </w:tc>
      </w:tr>
      <w:tr w:rsidR="00227FC7" w14:paraId="4282BF15" w14:textId="77777777" w:rsidTr="0049119A">
        <w:tc>
          <w:tcPr>
            <w:tcW w:w="3403" w:type="dxa"/>
          </w:tcPr>
          <w:p w14:paraId="11391C53" w14:textId="77777777" w:rsidR="00227FC7" w:rsidRDefault="00227FC7" w:rsidP="00846C23">
            <w:r>
              <w:t>Datum:</w:t>
            </w:r>
          </w:p>
        </w:tc>
        <w:tc>
          <w:tcPr>
            <w:tcW w:w="6237" w:type="dxa"/>
          </w:tcPr>
          <w:p w14:paraId="57005326" w14:textId="77777777" w:rsidR="00227FC7" w:rsidRDefault="00227FC7" w:rsidP="00846C23"/>
        </w:tc>
      </w:tr>
    </w:tbl>
    <w:p w14:paraId="2CE96026" w14:textId="77777777" w:rsidR="00227FC7" w:rsidRDefault="00227FC7" w:rsidP="00C7256F"/>
    <w:sectPr w:rsidR="00227FC7" w:rsidSect="00227F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0" w:right="0" w:bottom="567" w:left="3220" w:header="200" w:footer="66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08AF86" w14:textId="77777777" w:rsidR="00D72223" w:rsidRDefault="00D72223">
      <w:r>
        <w:separator/>
      </w:r>
    </w:p>
    <w:p w14:paraId="1042747C" w14:textId="77777777" w:rsidR="00D72223" w:rsidRDefault="00D72223"/>
    <w:p w14:paraId="607B737D" w14:textId="77777777" w:rsidR="00D72223" w:rsidRDefault="00D72223"/>
    <w:p w14:paraId="7B0A7652" w14:textId="77777777" w:rsidR="00A22467" w:rsidRDefault="00A22467"/>
  </w:endnote>
  <w:endnote w:type="continuationSeparator" w:id="0">
    <w:p w14:paraId="128A2D3A" w14:textId="77777777" w:rsidR="00D72223" w:rsidRDefault="00D72223">
      <w:r>
        <w:continuationSeparator/>
      </w:r>
    </w:p>
    <w:p w14:paraId="59F5CF27" w14:textId="77777777" w:rsidR="00D72223" w:rsidRDefault="00D72223"/>
    <w:p w14:paraId="4618F724" w14:textId="77777777" w:rsidR="00D72223" w:rsidRDefault="00D72223"/>
    <w:p w14:paraId="46CDF01A" w14:textId="77777777" w:rsidR="00A22467" w:rsidRDefault="00A224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Utopia">
    <w:altName w:val="Corbel"/>
    <w:charset w:val="00"/>
    <w:family w:val="swiss"/>
    <w:pitch w:val="variable"/>
    <w:sig w:usb0="00000001" w:usb1="00000000" w:usb2="00000000" w:usb3="00000000" w:csb0="00000093" w:csb1="00000000"/>
  </w:font>
  <w:font w:name="Utopia Bold">
    <w:charset w:val="00"/>
    <w:family w:val="roman"/>
    <w:pitch w:val="variable"/>
    <w:sig w:usb0="8000002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Arial"/>
    <w:charset w:val="00"/>
    <w:family w:val="swiss"/>
    <w:pitch w:val="variable"/>
    <w:sig w:usb0="A0000027" w:usb1="00000000" w:usb2="00000000" w:usb3="00000000" w:csb0="0000011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48B0F9" w14:textId="77777777" w:rsidR="00492A5E" w:rsidRDefault="00492A5E">
    <w:pPr>
      <w:pStyle w:val="Voettekst"/>
    </w:pPr>
  </w:p>
  <w:p w14:paraId="72B9F9B3" w14:textId="77777777" w:rsidR="00492A5E" w:rsidRDefault="00492A5E"/>
  <w:tbl>
    <w:tblPr>
      <w:tblW w:w="990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752"/>
      <w:gridCol w:w="2148"/>
    </w:tblGrid>
    <w:tr w:rsidR="00492A5E" w14:paraId="1A55B6C1" w14:textId="77777777">
      <w:trPr>
        <w:trHeight w:hRule="exact" w:val="240"/>
      </w:trPr>
      <w:tc>
        <w:tcPr>
          <w:tcW w:w="7752" w:type="dxa"/>
          <w:shd w:val="clear" w:color="auto" w:fill="auto"/>
        </w:tcPr>
        <w:p w14:paraId="63AD3F89" w14:textId="77777777" w:rsidR="00492A5E" w:rsidRDefault="00492A5E" w:rsidP="00C26079">
          <w:r>
            <w:t>VERTROUWELIJK</w:t>
          </w:r>
        </w:p>
      </w:tc>
      <w:tc>
        <w:tcPr>
          <w:tcW w:w="2148" w:type="dxa"/>
        </w:tcPr>
        <w:p w14:paraId="086B6030" w14:textId="77777777" w:rsidR="00492A5E" w:rsidRPr="00B74DD5" w:rsidRDefault="00492A5E" w:rsidP="00C26079">
          <w:pPr>
            <w:pStyle w:val="Huisstijl-Paginanummering"/>
          </w:pPr>
          <w:r w:rsidRPr="00B74DD5">
            <w:t xml:space="preserve">Pagina </w:t>
          </w:r>
          <w:r w:rsidR="00D72223">
            <w:fldChar w:fldCharType="begin"/>
          </w:r>
          <w:r w:rsidR="00D72223">
            <w:instrText xml:space="preserve"> PAGE   \* MERGEFORMAT </w:instrText>
          </w:r>
          <w:r w:rsidR="00D72223">
            <w:fldChar w:fldCharType="separate"/>
          </w:r>
          <w:r w:rsidR="00BE2D55">
            <w:t>3</w:t>
          </w:r>
          <w:r w:rsidR="00D72223">
            <w:fldChar w:fldCharType="end"/>
          </w:r>
          <w:r w:rsidRPr="00B74DD5">
            <w:t xml:space="preserve"> van </w:t>
          </w:r>
          <w:r w:rsidR="00A4581B">
            <w:fldChar w:fldCharType="begin"/>
          </w:r>
          <w:r w:rsidR="00A4581B">
            <w:instrText xml:space="preserve"> NUMPAGES   \* MERGEFORMAT </w:instrText>
          </w:r>
          <w:r w:rsidR="00A4581B">
            <w:fldChar w:fldCharType="separate"/>
          </w:r>
          <w:r w:rsidR="00D72223">
            <w:t>4</w:t>
          </w:r>
          <w:r w:rsidR="00A4581B">
            <w:fldChar w:fldCharType="end"/>
          </w:r>
        </w:p>
      </w:tc>
    </w:tr>
  </w:tbl>
  <w:p w14:paraId="6550CF1F" w14:textId="77777777" w:rsidR="00492A5E" w:rsidRDefault="00492A5E"/>
  <w:tbl>
    <w:tblPr>
      <w:tblW w:w="990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752"/>
      <w:gridCol w:w="2148"/>
    </w:tblGrid>
    <w:tr w:rsidR="00492A5E" w14:paraId="401536FF" w14:textId="77777777">
      <w:trPr>
        <w:trHeight w:hRule="exact" w:val="240"/>
      </w:trPr>
      <w:tc>
        <w:tcPr>
          <w:tcW w:w="7752" w:type="dxa"/>
          <w:shd w:val="clear" w:color="auto" w:fill="auto"/>
        </w:tcPr>
        <w:p w14:paraId="6826BD43" w14:textId="77777777" w:rsidR="00492A5E" w:rsidRDefault="00492A5E" w:rsidP="00C26079">
          <w:r>
            <w:t>VERTROUWELIJK</w:t>
          </w:r>
        </w:p>
      </w:tc>
      <w:tc>
        <w:tcPr>
          <w:tcW w:w="2148" w:type="dxa"/>
        </w:tcPr>
        <w:p w14:paraId="3137ADD9" w14:textId="77777777" w:rsidR="00492A5E" w:rsidRPr="00B74DD5" w:rsidRDefault="00492A5E" w:rsidP="00C26079">
          <w:pPr>
            <w:pStyle w:val="Huisstijl-Paginanummering"/>
          </w:pPr>
          <w:r w:rsidRPr="00B74DD5">
            <w:t xml:space="preserve">Pagina </w:t>
          </w:r>
          <w:r w:rsidR="00D72223">
            <w:fldChar w:fldCharType="begin"/>
          </w:r>
          <w:r w:rsidR="00D72223">
            <w:instrText xml:space="preserve"> PAGE   \* MERGEFORMAT </w:instrText>
          </w:r>
          <w:r w:rsidR="00D72223">
            <w:fldChar w:fldCharType="separate"/>
          </w:r>
          <w:r w:rsidR="00BE2D55">
            <w:t>3</w:t>
          </w:r>
          <w:r w:rsidR="00D72223">
            <w:fldChar w:fldCharType="end"/>
          </w:r>
          <w:r w:rsidRPr="00B74DD5">
            <w:t xml:space="preserve"> van </w:t>
          </w:r>
          <w:r w:rsidR="00A4581B">
            <w:fldChar w:fldCharType="begin"/>
          </w:r>
          <w:r w:rsidR="00A4581B">
            <w:instrText xml:space="preserve"> NUMPAGES   \* MERGEFORMAT </w:instrText>
          </w:r>
          <w:r w:rsidR="00A4581B">
            <w:fldChar w:fldCharType="separate"/>
          </w:r>
          <w:r w:rsidR="00D72223">
            <w:t>4</w:t>
          </w:r>
          <w:r w:rsidR="00A4581B">
            <w:fldChar w:fldCharType="end"/>
          </w:r>
        </w:p>
      </w:tc>
    </w:tr>
  </w:tbl>
  <w:p w14:paraId="08EBB453" w14:textId="77777777" w:rsidR="00A22467" w:rsidRDefault="00A22467"/>
  <w:p w14:paraId="557185E7" w14:textId="77777777" w:rsidR="00A22467" w:rsidRDefault="00A22467"/>
  <w:p w14:paraId="7F2AE022" w14:textId="77777777" w:rsidR="00A22467" w:rsidRDefault="00A2246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260"/>
      <w:gridCol w:w="1392"/>
    </w:tblGrid>
    <w:tr w:rsidR="00492A5E" w14:paraId="42DB91FD" w14:textId="77777777" w:rsidTr="005B4F97">
      <w:trPr>
        <w:trHeight w:hRule="exact" w:val="240"/>
      </w:trPr>
      <w:tc>
        <w:tcPr>
          <w:tcW w:w="6260" w:type="dxa"/>
          <w:shd w:val="clear" w:color="auto" w:fill="auto"/>
        </w:tcPr>
        <w:p w14:paraId="3D32753B" w14:textId="77777777" w:rsidR="00492A5E" w:rsidRPr="00C12E90" w:rsidRDefault="00492A5E" w:rsidP="002E14E1">
          <w:pPr>
            <w:rPr>
              <w:rStyle w:val="Huisstijl-Rubricering"/>
            </w:rPr>
          </w:pPr>
        </w:p>
      </w:tc>
      <w:tc>
        <w:tcPr>
          <w:tcW w:w="1392" w:type="dxa"/>
        </w:tcPr>
        <w:p w14:paraId="53C83665" w14:textId="3A953566" w:rsidR="00492A5E" w:rsidRPr="006B1455" w:rsidRDefault="00492A5E" w:rsidP="002E14E1">
          <w:pPr>
            <w:pStyle w:val="Huisstijl-Paginanummering"/>
            <w:jc w:val="right"/>
          </w:pPr>
          <w:r w:rsidRPr="006B1455">
            <w:t xml:space="preserve">Pagina </w:t>
          </w:r>
          <w:r w:rsidR="00D72223">
            <w:fldChar w:fldCharType="begin"/>
          </w:r>
          <w:r w:rsidR="00D72223">
            <w:instrText xml:space="preserve"> PAGE   \* MERGEFORMAT </w:instrText>
          </w:r>
          <w:r w:rsidR="00D72223">
            <w:fldChar w:fldCharType="separate"/>
          </w:r>
          <w:r w:rsidR="00A4581B">
            <w:t>2</w:t>
          </w:r>
          <w:r w:rsidR="00D72223">
            <w:fldChar w:fldCharType="end"/>
          </w:r>
          <w:r w:rsidRPr="006B1455">
            <w:t xml:space="preserve"> van </w:t>
          </w:r>
          <w:r w:rsidR="00A4581B">
            <w:fldChar w:fldCharType="begin"/>
          </w:r>
          <w:r w:rsidR="00A4581B">
            <w:instrText xml:space="preserve"> NUMPAGES   \* MERGEFORMAT </w:instrText>
          </w:r>
          <w:r w:rsidR="00A4581B">
            <w:fldChar w:fldCharType="separate"/>
          </w:r>
          <w:r w:rsidR="00A4581B">
            <w:t>3</w:t>
          </w:r>
          <w:r w:rsidR="00A4581B">
            <w:fldChar w:fldCharType="end"/>
          </w:r>
        </w:p>
      </w:tc>
    </w:tr>
  </w:tbl>
  <w:p w14:paraId="7C7C73D1" w14:textId="77777777" w:rsidR="00A22467" w:rsidRDefault="00A22467"/>
  <w:p w14:paraId="4D74221E" w14:textId="77777777" w:rsidR="00A22467" w:rsidRDefault="00A2246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D95C5A" w14:textId="77777777" w:rsidR="00492A5E" w:rsidRPr="00BC3B53" w:rsidRDefault="00492A5E" w:rsidP="0039744C">
    <w:pPr>
      <w:spacing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B77CFB" w14:textId="77777777" w:rsidR="00D72223" w:rsidRPr="00B35331" w:rsidRDefault="00D72223" w:rsidP="00B35331">
      <w:pPr>
        <w:pStyle w:val="Voettekst"/>
      </w:pPr>
    </w:p>
    <w:p w14:paraId="4B429BC0" w14:textId="77777777" w:rsidR="00A22467" w:rsidRDefault="00A22467"/>
  </w:footnote>
  <w:footnote w:type="continuationSeparator" w:id="0">
    <w:p w14:paraId="0E075A82" w14:textId="77777777" w:rsidR="00D72223" w:rsidRDefault="00D72223">
      <w:r>
        <w:continuationSeparator/>
      </w:r>
    </w:p>
    <w:p w14:paraId="4B27DDA1" w14:textId="77777777" w:rsidR="00D72223" w:rsidRDefault="00D72223"/>
    <w:p w14:paraId="536E505D" w14:textId="77777777" w:rsidR="00D72223" w:rsidRDefault="00D72223"/>
    <w:p w14:paraId="4A0DE8AF" w14:textId="77777777" w:rsidR="00A22467" w:rsidRDefault="00A2246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5D15B6" w14:textId="77777777" w:rsidR="00492A5E" w:rsidRDefault="00492A5E">
    <w:pPr>
      <w:pStyle w:val="Koptekst"/>
    </w:pPr>
  </w:p>
  <w:p w14:paraId="7416AAA0" w14:textId="77777777" w:rsidR="00492A5E" w:rsidRDefault="00492A5E"/>
  <w:p w14:paraId="249CAF38" w14:textId="77777777" w:rsidR="00492A5E" w:rsidRDefault="00492A5E"/>
  <w:p w14:paraId="29FAAAD2" w14:textId="77777777" w:rsidR="00A22467" w:rsidRDefault="00A22467"/>
  <w:p w14:paraId="10780BF7" w14:textId="77777777" w:rsidR="00A22467" w:rsidRDefault="00A22467"/>
  <w:p w14:paraId="686FB5C1" w14:textId="77777777" w:rsidR="00A22467" w:rsidRDefault="00A2246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F44225" w14:textId="77777777" w:rsidR="00492A5E" w:rsidRDefault="00492A5E" w:rsidP="000D7BB7">
    <w:pPr>
      <w:pStyle w:val="Koptekst"/>
      <w:rPr>
        <w:rFonts w:cs="Verdana-Bold"/>
        <w:b/>
        <w:bCs/>
        <w:smallCaps/>
        <w:szCs w:val="18"/>
      </w:rPr>
    </w:pPr>
  </w:p>
  <w:tbl>
    <w:tblPr>
      <w:tblW w:w="75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520"/>
    </w:tblGrid>
    <w:tr w:rsidR="00492A5E" w:rsidRPr="00275984" w14:paraId="3136FEA2" w14:textId="77777777" w:rsidTr="002E14E1">
      <w:trPr>
        <w:trHeight w:val="400"/>
      </w:trPr>
      <w:tc>
        <w:tcPr>
          <w:tcW w:w="7520" w:type="dxa"/>
          <w:shd w:val="clear" w:color="auto" w:fill="auto"/>
        </w:tcPr>
        <w:p w14:paraId="58ED9844" w14:textId="144C3852" w:rsidR="00EC6654" w:rsidRDefault="00EC6654" w:rsidP="008F3EB0">
          <w:pPr>
            <w:adjustRightInd w:val="0"/>
            <w:spacing w:line="180" w:lineRule="exact"/>
            <w:rPr>
              <w:rStyle w:val="Huisstijl-Koptekst"/>
            </w:rPr>
          </w:pPr>
          <w:r w:rsidRPr="00EC6654">
            <w:rPr>
              <w:rStyle w:val="Huisstijl-Koptekst"/>
            </w:rPr>
            <w:t xml:space="preserve">Standaardformulier </w:t>
          </w:r>
          <w:r w:rsidR="00C667B7">
            <w:rPr>
              <w:rStyle w:val="Huisstijl-Koptekst"/>
            </w:rPr>
            <w:t>7</w:t>
          </w:r>
          <w:r w:rsidR="002147BF">
            <w:rPr>
              <w:rStyle w:val="Huisstijl-Koptekst"/>
            </w:rPr>
            <w:t xml:space="preserve"> </w:t>
          </w:r>
          <w:r w:rsidRPr="00EC6654">
            <w:rPr>
              <w:rStyle w:val="Huisstijl-Koptekst"/>
            </w:rPr>
            <w:t>- Formulier tb</w:t>
          </w:r>
          <w:r w:rsidR="009A74EC">
            <w:rPr>
              <w:rStyle w:val="Huisstijl-Koptekst"/>
            </w:rPr>
            <w:t xml:space="preserve">v </w:t>
          </w:r>
          <w:r w:rsidR="00D02B8B">
            <w:rPr>
              <w:rStyle w:val="Huisstijl-Koptekst"/>
            </w:rPr>
            <w:t>r</w:t>
          </w:r>
          <w:r w:rsidR="009A74EC">
            <w:rPr>
              <w:rStyle w:val="Huisstijl-Koptekst"/>
            </w:rPr>
            <w:t xml:space="preserve">eferentie </w:t>
          </w:r>
          <w:r w:rsidR="00D02B8B">
            <w:rPr>
              <w:rStyle w:val="Huisstijl-Koptekst"/>
            </w:rPr>
            <w:t>en beschrijving s</w:t>
          </w:r>
          <w:r w:rsidR="009A74EC">
            <w:rPr>
              <w:rStyle w:val="Huisstijl-Koptekst"/>
            </w:rPr>
            <w:t xml:space="preserve">electiecriterium </w:t>
          </w:r>
          <w:r w:rsidR="00C667B7">
            <w:rPr>
              <w:rStyle w:val="Huisstijl-Koptekst"/>
            </w:rPr>
            <w:t>4</w:t>
          </w:r>
        </w:p>
        <w:p w14:paraId="073256C2" w14:textId="26B3C086" w:rsidR="00492A5E" w:rsidRPr="002E14E1" w:rsidRDefault="001A3886" w:rsidP="008F3EB0">
          <w:pPr>
            <w:adjustRightInd w:val="0"/>
            <w:spacing w:line="180" w:lineRule="exact"/>
            <w:rPr>
              <w:sz w:val="13"/>
            </w:rPr>
          </w:pPr>
          <w:r w:rsidRPr="001A3886">
            <w:rPr>
              <w:rStyle w:val="Huisstijl-Koptekst"/>
            </w:rPr>
            <w:t>IUC DJI/INKEA/DFO/2022-1</w:t>
          </w:r>
        </w:p>
      </w:tc>
    </w:tr>
  </w:tbl>
  <w:p w14:paraId="25D3627F" w14:textId="77777777" w:rsidR="00A22467" w:rsidRDefault="00A2246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2D2788" w14:textId="5F641641" w:rsidR="00492A5E" w:rsidRDefault="00492A5E" w:rsidP="006E263E"/>
  <w:p w14:paraId="4952839E" w14:textId="77777777" w:rsidR="00492A5E" w:rsidRDefault="00492A5E" w:rsidP="0006027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C42B0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3C01A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B349F5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15EB7DE"/>
    <w:lvl w:ilvl="0">
      <w:start w:val="1"/>
      <w:numFmt w:val="decimal"/>
      <w:lvlText w:val="%1"/>
      <w:lvlJc w:val="left"/>
      <w:pPr>
        <w:tabs>
          <w:tab w:val="num" w:pos="454"/>
        </w:tabs>
        <w:ind w:left="454" w:hanging="227"/>
      </w:pPr>
      <w:rPr>
        <w:rFonts w:hint="default"/>
        <w:color w:val="auto"/>
      </w:rPr>
    </w:lvl>
  </w:abstractNum>
  <w:abstractNum w:abstractNumId="4" w15:restartNumberingAfterBreak="0">
    <w:nsid w:val="FFFFFF80"/>
    <w:multiLevelType w:val="singleLevel"/>
    <w:tmpl w:val="7FEC0A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A6AD8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587A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2A8E4E"/>
    <w:lvl w:ilvl="0">
      <w:start w:val="1"/>
      <w:numFmt w:val="bullet"/>
      <w:lvlText w:val="–"/>
      <w:lvlJc w:val="left"/>
      <w:pPr>
        <w:tabs>
          <w:tab w:val="num" w:pos="-31680"/>
        </w:tabs>
        <w:ind w:left="227" w:firstLine="0"/>
      </w:pPr>
      <w:rPr>
        <w:rFonts w:ascii="Verdana" w:hAnsi="Verdana" w:hint="default"/>
      </w:rPr>
    </w:lvl>
  </w:abstractNum>
  <w:abstractNum w:abstractNumId="8" w15:restartNumberingAfterBreak="0">
    <w:nsid w:val="FFFFFF88"/>
    <w:multiLevelType w:val="singleLevel"/>
    <w:tmpl w:val="3DBE1362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</w:abstractNum>
  <w:abstractNum w:abstractNumId="9" w15:restartNumberingAfterBreak="0">
    <w:nsid w:val="09D434AC"/>
    <w:multiLevelType w:val="multilevel"/>
    <w:tmpl w:val="BAD28CEC"/>
    <w:lvl w:ilvl="0">
      <w:start w:val="1"/>
      <w:numFmt w:val="decimal"/>
      <w:pStyle w:val="Kop1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10" w15:restartNumberingAfterBreak="0">
    <w:nsid w:val="0A4120A4"/>
    <w:multiLevelType w:val="hybridMultilevel"/>
    <w:tmpl w:val="D2DAB70C"/>
    <w:lvl w:ilvl="0" w:tplc="4EE62506">
      <w:start w:val="1"/>
      <w:numFmt w:val="bullet"/>
      <w:lvlText w:val="•"/>
      <w:lvlJc w:val="left"/>
      <w:pPr>
        <w:tabs>
          <w:tab w:val="num" w:pos="227"/>
        </w:tabs>
        <w:ind w:left="227" w:hanging="227"/>
      </w:pPr>
      <w:rPr>
        <w:rFonts w:ascii="Verdana" w:hAnsi="Verdana" w:hint="default"/>
        <w:sz w:val="18"/>
        <w:szCs w:val="18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F90CB6"/>
    <w:multiLevelType w:val="multilevel"/>
    <w:tmpl w:val="BDDE6666"/>
    <w:lvl w:ilvl="0">
      <w:start w:val="1"/>
      <w:numFmt w:val="decimal"/>
      <w:lvlText w:val="%1."/>
      <w:lvlJc w:val="left"/>
      <w:pPr>
        <w:tabs>
          <w:tab w:val="num" w:pos="0"/>
        </w:tabs>
        <w:ind w:left="0" w:hanging="1224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3A66F61"/>
    <w:multiLevelType w:val="singleLevel"/>
    <w:tmpl w:val="D0422278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7BA789C"/>
    <w:multiLevelType w:val="hybridMultilevel"/>
    <w:tmpl w:val="78967298"/>
    <w:lvl w:ilvl="0" w:tplc="BFF80E18">
      <w:start w:val="4"/>
      <w:numFmt w:val="bullet"/>
      <w:lvlText w:val="-"/>
      <w:lvlJc w:val="left"/>
      <w:pPr>
        <w:ind w:left="720" w:hanging="360"/>
      </w:pPr>
      <w:rPr>
        <w:rFonts w:ascii="Verdana" w:eastAsia="MS Mincho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C72586"/>
    <w:multiLevelType w:val="multilevel"/>
    <w:tmpl w:val="0956ACA8"/>
    <w:lvl w:ilvl="0">
      <w:start w:val="1"/>
      <w:numFmt w:val="decimal"/>
      <w:lvlText w:val="%1."/>
      <w:lvlJc w:val="left"/>
      <w:pPr>
        <w:tabs>
          <w:tab w:val="num" w:pos="0"/>
        </w:tabs>
        <w:ind w:left="0" w:hanging="1224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122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hanging="1224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224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1B20622F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1D11440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2636A60"/>
    <w:multiLevelType w:val="multilevel"/>
    <w:tmpl w:val="9D98422A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18" w15:restartNumberingAfterBreak="0">
    <w:nsid w:val="24976633"/>
    <w:multiLevelType w:val="multilevel"/>
    <w:tmpl w:val="2CEE0AA2"/>
    <w:lvl w:ilvl="0">
      <w:start w:val="1"/>
      <w:numFmt w:val="decimal"/>
      <w:lvlText w:val="%1.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19" w15:restartNumberingAfterBreak="0">
    <w:nsid w:val="27F22FDB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B675B75"/>
    <w:multiLevelType w:val="multilevel"/>
    <w:tmpl w:val="E302535C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21" w15:restartNumberingAfterBreak="0">
    <w:nsid w:val="332A0C71"/>
    <w:multiLevelType w:val="multilevel"/>
    <w:tmpl w:val="50FE9A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0"/>
        </w:tabs>
        <w:ind w:left="54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"/>
        </w:tabs>
        <w:ind w:left="3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2"/>
        </w:tabs>
        <w:ind w:left="5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76"/>
        </w:tabs>
        <w:ind w:left="6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20"/>
        </w:tabs>
        <w:ind w:left="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64"/>
        </w:tabs>
        <w:ind w:left="964" w:hanging="1584"/>
      </w:pPr>
      <w:rPr>
        <w:rFonts w:hint="default"/>
      </w:rPr>
    </w:lvl>
  </w:abstractNum>
  <w:abstractNum w:abstractNumId="22" w15:restartNumberingAfterBreak="0">
    <w:nsid w:val="34427909"/>
    <w:multiLevelType w:val="multilevel"/>
    <w:tmpl w:val="4B649BA4"/>
    <w:lvl w:ilvl="0">
      <w:start w:val="1"/>
      <w:numFmt w:val="bullet"/>
      <w:lvlText w:val="•"/>
      <w:lvlJc w:val="left"/>
      <w:pPr>
        <w:tabs>
          <w:tab w:val="num" w:pos="220"/>
        </w:tabs>
        <w:ind w:left="220" w:hanging="220"/>
      </w:pPr>
      <w:rPr>
        <w:rFonts w:ascii="Verdana" w:hAnsi="Verdana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D33CFD"/>
    <w:multiLevelType w:val="hybridMultilevel"/>
    <w:tmpl w:val="C77214E2"/>
    <w:lvl w:ilvl="0" w:tplc="FFFFFFFF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Utop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Utop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Utop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0827B8"/>
    <w:multiLevelType w:val="multilevel"/>
    <w:tmpl w:val="B52E4BAC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25" w15:restartNumberingAfterBreak="0">
    <w:nsid w:val="3DE662E3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8505813"/>
    <w:multiLevelType w:val="multilevel"/>
    <w:tmpl w:val="DC52CFB2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-584"/>
        </w:tabs>
        <w:ind w:left="-58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-440"/>
        </w:tabs>
        <w:ind w:left="-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-296"/>
        </w:tabs>
        <w:ind w:left="-296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27" w15:restartNumberingAfterBreak="0">
    <w:nsid w:val="4927140C"/>
    <w:multiLevelType w:val="multilevel"/>
    <w:tmpl w:val="123AB870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28" w15:restartNumberingAfterBreak="0">
    <w:nsid w:val="4BE14D91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BFC4160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57337BD3"/>
    <w:multiLevelType w:val="multilevel"/>
    <w:tmpl w:val="B52E4BAC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31" w15:restartNumberingAfterBreak="0">
    <w:nsid w:val="5CED3BC6"/>
    <w:multiLevelType w:val="multilevel"/>
    <w:tmpl w:val="D166CC82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32" w15:restartNumberingAfterBreak="0">
    <w:nsid w:val="5FD11CC6"/>
    <w:multiLevelType w:val="multilevel"/>
    <w:tmpl w:val="BC48CC3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0"/>
        </w:tabs>
        <w:ind w:left="54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"/>
        </w:tabs>
        <w:ind w:left="38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532"/>
        </w:tabs>
        <w:ind w:left="53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676"/>
        </w:tabs>
        <w:ind w:left="67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820"/>
        </w:tabs>
        <w:ind w:left="82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964"/>
        </w:tabs>
        <w:ind w:left="964" w:hanging="1584"/>
      </w:pPr>
      <w:rPr>
        <w:rFonts w:hint="default"/>
      </w:rPr>
    </w:lvl>
  </w:abstractNum>
  <w:abstractNum w:abstractNumId="33" w15:restartNumberingAfterBreak="0">
    <w:nsid w:val="686E00D5"/>
    <w:multiLevelType w:val="multilevel"/>
    <w:tmpl w:val="97485406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"/>
      <w:lvlJc w:val="left"/>
      <w:pPr>
        <w:tabs>
          <w:tab w:val="num" w:pos="180"/>
        </w:tabs>
        <w:ind w:left="18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"/>
        </w:tabs>
        <w:ind w:left="18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"/>
        </w:tabs>
        <w:ind w:left="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"/>
        </w:tabs>
        <w:ind w:left="1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6"/>
        </w:tabs>
        <w:ind w:left="3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0"/>
        </w:tabs>
        <w:ind w:left="4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04"/>
        </w:tabs>
        <w:ind w:left="604" w:hanging="1584"/>
      </w:pPr>
      <w:rPr>
        <w:rFonts w:hint="default"/>
      </w:rPr>
    </w:lvl>
  </w:abstractNum>
  <w:abstractNum w:abstractNumId="34" w15:restartNumberingAfterBreak="0">
    <w:nsid w:val="71383C2B"/>
    <w:multiLevelType w:val="multilevel"/>
    <w:tmpl w:val="0956ACA8"/>
    <w:lvl w:ilvl="0">
      <w:start w:val="1"/>
      <w:numFmt w:val="decimal"/>
      <w:lvlText w:val="%1."/>
      <w:lvlJc w:val="left"/>
      <w:pPr>
        <w:tabs>
          <w:tab w:val="num" w:pos="0"/>
        </w:tabs>
        <w:ind w:left="0" w:hanging="1224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122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hanging="1224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224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737A62EF"/>
    <w:multiLevelType w:val="multilevel"/>
    <w:tmpl w:val="D256B2A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0"/>
        </w:tabs>
        <w:ind w:left="54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"/>
        </w:tabs>
        <w:ind w:left="3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2"/>
        </w:tabs>
        <w:ind w:left="5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76"/>
        </w:tabs>
        <w:ind w:left="6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20"/>
        </w:tabs>
        <w:ind w:left="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64"/>
        </w:tabs>
        <w:ind w:left="964" w:hanging="1584"/>
      </w:pPr>
      <w:rPr>
        <w:rFonts w:hint="default"/>
      </w:rPr>
    </w:lvl>
  </w:abstractNum>
  <w:abstractNum w:abstractNumId="36" w15:restartNumberingAfterBreak="0">
    <w:nsid w:val="74A35BCE"/>
    <w:multiLevelType w:val="multilevel"/>
    <w:tmpl w:val="6B003A82"/>
    <w:lvl w:ilvl="0">
      <w:start w:val="1"/>
      <w:numFmt w:val="decimal"/>
      <w:lvlText w:val="%1."/>
      <w:lvlJc w:val="left"/>
      <w:pPr>
        <w:tabs>
          <w:tab w:val="num" w:pos="0"/>
        </w:tabs>
        <w:ind w:left="0" w:hanging="1224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122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hanging="1224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224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hanging="1224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77B53D93"/>
    <w:multiLevelType w:val="multilevel"/>
    <w:tmpl w:val="9D98422A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38" w15:restartNumberingAfterBreak="0">
    <w:nsid w:val="7D1A144B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7D3D5A2A"/>
    <w:multiLevelType w:val="multilevel"/>
    <w:tmpl w:val="0FE4E950"/>
    <w:lvl w:ilvl="0">
      <w:start w:val="6"/>
      <w:numFmt w:val="decimal"/>
      <w:pStyle w:val="Bijlage"/>
      <w:lvlText w:val="Bijlage %1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color w:val="auto"/>
        <w:sz w:val="18"/>
      </w:rPr>
    </w:lvl>
    <w:lvl w:ilvl="1">
      <w:start w:val="1"/>
      <w:numFmt w:val="decimal"/>
      <w:lvlText w:val="%1.%2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sz w:val="18"/>
      </w:rPr>
    </w:lvl>
    <w:lvl w:ilvl="2">
      <w:start w:val="1"/>
      <w:numFmt w:val="decimal"/>
      <w:lvlText w:val="%1.%2.%3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</w:rPr>
    </w:lvl>
    <w:lvl w:ilvl="3">
      <w:start w:val="1"/>
      <w:numFmt w:val="decimal"/>
      <w:lvlText w:val="%1.%2.%3.%4.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4793"/>
        </w:tabs>
        <w:ind w:left="234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13"/>
        </w:tabs>
        <w:ind w:left="284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93"/>
        </w:tabs>
        <w:ind w:left="335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73"/>
        </w:tabs>
        <w:ind w:left="385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393"/>
        </w:tabs>
        <w:ind w:left="4433" w:hanging="1440"/>
      </w:pPr>
      <w:rPr>
        <w:rFonts w:hint="default"/>
      </w:rPr>
    </w:lvl>
  </w:abstractNum>
  <w:abstractNum w:abstractNumId="40" w15:restartNumberingAfterBreak="0">
    <w:nsid w:val="7F3C6CC7"/>
    <w:multiLevelType w:val="hybridMultilevel"/>
    <w:tmpl w:val="A1522EEC"/>
    <w:lvl w:ilvl="0" w:tplc="FFFFFFFF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8"/>
  </w:num>
  <w:num w:numId="4">
    <w:abstractNumId w:val="3"/>
  </w:num>
  <w:num w:numId="5">
    <w:abstractNumId w:val="14"/>
  </w:num>
  <w:num w:numId="6">
    <w:abstractNumId w:val="36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34"/>
  </w:num>
  <w:num w:numId="16">
    <w:abstractNumId w:val="29"/>
  </w:num>
  <w:num w:numId="17">
    <w:abstractNumId w:val="15"/>
  </w:num>
  <w:num w:numId="18">
    <w:abstractNumId w:val="26"/>
  </w:num>
  <w:num w:numId="19">
    <w:abstractNumId w:val="28"/>
  </w:num>
  <w:num w:numId="20">
    <w:abstractNumId w:val="25"/>
  </w:num>
  <w:num w:numId="21">
    <w:abstractNumId w:val="31"/>
  </w:num>
  <w:num w:numId="22">
    <w:abstractNumId w:val="22"/>
  </w:num>
  <w:num w:numId="23">
    <w:abstractNumId w:val="17"/>
  </w:num>
  <w:num w:numId="24">
    <w:abstractNumId w:val="18"/>
  </w:num>
  <w:num w:numId="25">
    <w:abstractNumId w:val="27"/>
  </w:num>
  <w:num w:numId="26">
    <w:abstractNumId w:val="37"/>
  </w:num>
  <w:num w:numId="27">
    <w:abstractNumId w:val="33"/>
  </w:num>
  <w:num w:numId="28">
    <w:abstractNumId w:val="16"/>
  </w:num>
  <w:num w:numId="29">
    <w:abstractNumId w:val="32"/>
  </w:num>
  <w:num w:numId="30">
    <w:abstractNumId w:val="19"/>
  </w:num>
  <w:num w:numId="31">
    <w:abstractNumId w:val="38"/>
  </w:num>
  <w:num w:numId="32">
    <w:abstractNumId w:val="35"/>
  </w:num>
  <w:num w:numId="33">
    <w:abstractNumId w:val="24"/>
  </w:num>
  <w:num w:numId="34">
    <w:abstractNumId w:val="30"/>
  </w:num>
  <w:num w:numId="35">
    <w:abstractNumId w:val="21"/>
  </w:num>
  <w:num w:numId="36">
    <w:abstractNumId w:val="20"/>
  </w:num>
  <w:num w:numId="37">
    <w:abstractNumId w:val="12"/>
  </w:num>
  <w:num w:numId="38">
    <w:abstractNumId w:val="39"/>
  </w:num>
  <w:num w:numId="39">
    <w:abstractNumId w:val="23"/>
  </w:num>
  <w:num w:numId="40">
    <w:abstractNumId w:val="40"/>
  </w:num>
  <w:num w:numId="41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27"/>
  <w:hyphenationZone w:val="425"/>
  <w:characterSpacingControl w:val="doNotCompress"/>
  <w:hdrShapeDefaults>
    <o:shapedefaults v:ext="edit" spidmax="57345" fill="f" fillcolor="white" stroke="f">
      <v:fill color="white" on="f"/>
      <v:stroke on="f"/>
      <o:colormru v:ext="edit" colors="#009fe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223"/>
    <w:rsid w:val="0000392E"/>
    <w:rsid w:val="00020189"/>
    <w:rsid w:val="00020EE4"/>
    <w:rsid w:val="00026447"/>
    <w:rsid w:val="00033426"/>
    <w:rsid w:val="00034A84"/>
    <w:rsid w:val="00035E67"/>
    <w:rsid w:val="00044809"/>
    <w:rsid w:val="00044CD2"/>
    <w:rsid w:val="00057B03"/>
    <w:rsid w:val="0006027D"/>
    <w:rsid w:val="00060F89"/>
    <w:rsid w:val="00071538"/>
    <w:rsid w:val="00071F28"/>
    <w:rsid w:val="00081825"/>
    <w:rsid w:val="00082BB1"/>
    <w:rsid w:val="00094B45"/>
    <w:rsid w:val="00096680"/>
    <w:rsid w:val="000A01F6"/>
    <w:rsid w:val="000A7488"/>
    <w:rsid w:val="000B2A0F"/>
    <w:rsid w:val="000B7281"/>
    <w:rsid w:val="000C3F40"/>
    <w:rsid w:val="000C43A2"/>
    <w:rsid w:val="000C4CB5"/>
    <w:rsid w:val="000C7859"/>
    <w:rsid w:val="000D6FA0"/>
    <w:rsid w:val="000D7BB7"/>
    <w:rsid w:val="000F1A72"/>
    <w:rsid w:val="000F2632"/>
    <w:rsid w:val="001109E6"/>
    <w:rsid w:val="00123082"/>
    <w:rsid w:val="00123704"/>
    <w:rsid w:val="001270C7"/>
    <w:rsid w:val="001429A1"/>
    <w:rsid w:val="00142BCD"/>
    <w:rsid w:val="0014786A"/>
    <w:rsid w:val="001516A4"/>
    <w:rsid w:val="001572EC"/>
    <w:rsid w:val="001802CA"/>
    <w:rsid w:val="00185428"/>
    <w:rsid w:val="00185576"/>
    <w:rsid w:val="00185951"/>
    <w:rsid w:val="00194D90"/>
    <w:rsid w:val="001A2505"/>
    <w:rsid w:val="001A3886"/>
    <w:rsid w:val="001B7D7E"/>
    <w:rsid w:val="001C47F8"/>
    <w:rsid w:val="001C793E"/>
    <w:rsid w:val="001D5178"/>
    <w:rsid w:val="001E34C6"/>
    <w:rsid w:val="001E5581"/>
    <w:rsid w:val="001F50B8"/>
    <w:rsid w:val="002147BF"/>
    <w:rsid w:val="00215347"/>
    <w:rsid w:val="00216ADD"/>
    <w:rsid w:val="00227A82"/>
    <w:rsid w:val="00227FC7"/>
    <w:rsid w:val="002428E3"/>
    <w:rsid w:val="002439F3"/>
    <w:rsid w:val="00260BAF"/>
    <w:rsid w:val="002650F7"/>
    <w:rsid w:val="00280F74"/>
    <w:rsid w:val="00286998"/>
    <w:rsid w:val="002B153C"/>
    <w:rsid w:val="002D317B"/>
    <w:rsid w:val="002E0F69"/>
    <w:rsid w:val="002E14E1"/>
    <w:rsid w:val="002E7C26"/>
    <w:rsid w:val="002F35DC"/>
    <w:rsid w:val="00303FAA"/>
    <w:rsid w:val="00312597"/>
    <w:rsid w:val="00342938"/>
    <w:rsid w:val="0034778A"/>
    <w:rsid w:val="00353D56"/>
    <w:rsid w:val="0036223B"/>
    <w:rsid w:val="0036252A"/>
    <w:rsid w:val="00364D9D"/>
    <w:rsid w:val="003737A8"/>
    <w:rsid w:val="0037461E"/>
    <w:rsid w:val="00374748"/>
    <w:rsid w:val="00383906"/>
    <w:rsid w:val="00383DA1"/>
    <w:rsid w:val="00384EFF"/>
    <w:rsid w:val="00393D88"/>
    <w:rsid w:val="0039744C"/>
    <w:rsid w:val="003A06C8"/>
    <w:rsid w:val="003A0D7C"/>
    <w:rsid w:val="003A74F5"/>
    <w:rsid w:val="003B58E3"/>
    <w:rsid w:val="003B7612"/>
    <w:rsid w:val="003B7EE7"/>
    <w:rsid w:val="003C18C0"/>
    <w:rsid w:val="003C32E3"/>
    <w:rsid w:val="003D39EC"/>
    <w:rsid w:val="003E3DD5"/>
    <w:rsid w:val="003F44B7"/>
    <w:rsid w:val="00413D48"/>
    <w:rsid w:val="004213B0"/>
    <w:rsid w:val="00422FEE"/>
    <w:rsid w:val="00441AC2"/>
    <w:rsid w:val="00444592"/>
    <w:rsid w:val="004520E4"/>
    <w:rsid w:val="00452BCD"/>
    <w:rsid w:val="00456B63"/>
    <w:rsid w:val="0046413B"/>
    <w:rsid w:val="00483F0B"/>
    <w:rsid w:val="0049119A"/>
    <w:rsid w:val="00492A5E"/>
    <w:rsid w:val="004B02EC"/>
    <w:rsid w:val="004B4632"/>
    <w:rsid w:val="004B4977"/>
    <w:rsid w:val="004B5465"/>
    <w:rsid w:val="004E13BE"/>
    <w:rsid w:val="004E32F0"/>
    <w:rsid w:val="004E40FB"/>
    <w:rsid w:val="004F6F30"/>
    <w:rsid w:val="00516022"/>
    <w:rsid w:val="00521CEE"/>
    <w:rsid w:val="00524434"/>
    <w:rsid w:val="00534880"/>
    <w:rsid w:val="005365ED"/>
    <w:rsid w:val="005468A8"/>
    <w:rsid w:val="0056454C"/>
    <w:rsid w:val="00573041"/>
    <w:rsid w:val="005903FB"/>
    <w:rsid w:val="005A03A3"/>
    <w:rsid w:val="005A0A48"/>
    <w:rsid w:val="005B4F97"/>
    <w:rsid w:val="005B77E3"/>
    <w:rsid w:val="005C164B"/>
    <w:rsid w:val="005C1A3A"/>
    <w:rsid w:val="005C3FE0"/>
    <w:rsid w:val="005C740C"/>
    <w:rsid w:val="005D0300"/>
    <w:rsid w:val="005F0E31"/>
    <w:rsid w:val="005F2F08"/>
    <w:rsid w:val="005F4A65"/>
    <w:rsid w:val="00604859"/>
    <w:rsid w:val="006048F4"/>
    <w:rsid w:val="0060660A"/>
    <w:rsid w:val="00612294"/>
    <w:rsid w:val="00617A44"/>
    <w:rsid w:val="00621FF5"/>
    <w:rsid w:val="00625CD0"/>
    <w:rsid w:val="00635DE3"/>
    <w:rsid w:val="00645EC4"/>
    <w:rsid w:val="006469F6"/>
    <w:rsid w:val="006614C4"/>
    <w:rsid w:val="00661591"/>
    <w:rsid w:val="0066632F"/>
    <w:rsid w:val="006665E1"/>
    <w:rsid w:val="00667BAB"/>
    <w:rsid w:val="006B03AF"/>
    <w:rsid w:val="006C2535"/>
    <w:rsid w:val="006C5D94"/>
    <w:rsid w:val="006D4B0D"/>
    <w:rsid w:val="006D60B4"/>
    <w:rsid w:val="006D75E1"/>
    <w:rsid w:val="006E263E"/>
    <w:rsid w:val="006E3546"/>
    <w:rsid w:val="006E7216"/>
    <w:rsid w:val="006F0F93"/>
    <w:rsid w:val="006F35FA"/>
    <w:rsid w:val="00703AEF"/>
    <w:rsid w:val="00715237"/>
    <w:rsid w:val="00715F39"/>
    <w:rsid w:val="007254A5"/>
    <w:rsid w:val="00725748"/>
    <w:rsid w:val="007369AD"/>
    <w:rsid w:val="0073720D"/>
    <w:rsid w:val="007402E0"/>
    <w:rsid w:val="00742AB9"/>
    <w:rsid w:val="00754FBF"/>
    <w:rsid w:val="0076016D"/>
    <w:rsid w:val="00775344"/>
    <w:rsid w:val="007777DF"/>
    <w:rsid w:val="00783559"/>
    <w:rsid w:val="007A4105"/>
    <w:rsid w:val="007A474C"/>
    <w:rsid w:val="007B0280"/>
    <w:rsid w:val="007C406E"/>
    <w:rsid w:val="007F428E"/>
    <w:rsid w:val="00812028"/>
    <w:rsid w:val="00814D03"/>
    <w:rsid w:val="00816074"/>
    <w:rsid w:val="0083178B"/>
    <w:rsid w:val="00833695"/>
    <w:rsid w:val="00842CD8"/>
    <w:rsid w:val="008553C7"/>
    <w:rsid w:val="00857FEB"/>
    <w:rsid w:val="00860B95"/>
    <w:rsid w:val="008616E0"/>
    <w:rsid w:val="00862050"/>
    <w:rsid w:val="008646B0"/>
    <w:rsid w:val="008666D2"/>
    <w:rsid w:val="00875878"/>
    <w:rsid w:val="00880051"/>
    <w:rsid w:val="008906C7"/>
    <w:rsid w:val="0089074F"/>
    <w:rsid w:val="00891692"/>
    <w:rsid w:val="008B299C"/>
    <w:rsid w:val="008B3929"/>
    <w:rsid w:val="008B3C2F"/>
    <w:rsid w:val="008B4CB3"/>
    <w:rsid w:val="008B54B2"/>
    <w:rsid w:val="008C46FD"/>
    <w:rsid w:val="008C67AF"/>
    <w:rsid w:val="008F0C84"/>
    <w:rsid w:val="008F2143"/>
    <w:rsid w:val="008F3EB0"/>
    <w:rsid w:val="00905394"/>
    <w:rsid w:val="00910642"/>
    <w:rsid w:val="00917821"/>
    <w:rsid w:val="00924996"/>
    <w:rsid w:val="009311C8"/>
    <w:rsid w:val="00931C50"/>
    <w:rsid w:val="00933376"/>
    <w:rsid w:val="009336FC"/>
    <w:rsid w:val="00942355"/>
    <w:rsid w:val="00952775"/>
    <w:rsid w:val="0095748C"/>
    <w:rsid w:val="00961FA7"/>
    <w:rsid w:val="009668DE"/>
    <w:rsid w:val="009718F9"/>
    <w:rsid w:val="00975112"/>
    <w:rsid w:val="00975202"/>
    <w:rsid w:val="009753D7"/>
    <w:rsid w:val="00983333"/>
    <w:rsid w:val="00991B5F"/>
    <w:rsid w:val="00997B83"/>
    <w:rsid w:val="009A3B71"/>
    <w:rsid w:val="009A3CA0"/>
    <w:rsid w:val="009A61BC"/>
    <w:rsid w:val="009A676D"/>
    <w:rsid w:val="009A74EC"/>
    <w:rsid w:val="009B1BA1"/>
    <w:rsid w:val="009B424D"/>
    <w:rsid w:val="009C1AC6"/>
    <w:rsid w:val="009C4F04"/>
    <w:rsid w:val="009E042D"/>
    <w:rsid w:val="009E4779"/>
    <w:rsid w:val="009E6427"/>
    <w:rsid w:val="009F3851"/>
    <w:rsid w:val="00A12458"/>
    <w:rsid w:val="00A22467"/>
    <w:rsid w:val="00A27328"/>
    <w:rsid w:val="00A30E68"/>
    <w:rsid w:val="00A34AA0"/>
    <w:rsid w:val="00A41EFC"/>
    <w:rsid w:val="00A4581B"/>
    <w:rsid w:val="00A56946"/>
    <w:rsid w:val="00A578D8"/>
    <w:rsid w:val="00A61759"/>
    <w:rsid w:val="00A65FF9"/>
    <w:rsid w:val="00A94A09"/>
    <w:rsid w:val="00AB762B"/>
    <w:rsid w:val="00AB78E0"/>
    <w:rsid w:val="00AC0810"/>
    <w:rsid w:val="00AC49D8"/>
    <w:rsid w:val="00AC523C"/>
    <w:rsid w:val="00AC71D7"/>
    <w:rsid w:val="00AD3A3C"/>
    <w:rsid w:val="00AE11B7"/>
    <w:rsid w:val="00AF0612"/>
    <w:rsid w:val="00B06C4D"/>
    <w:rsid w:val="00B1313D"/>
    <w:rsid w:val="00B26CCF"/>
    <w:rsid w:val="00B316B9"/>
    <w:rsid w:val="00B35331"/>
    <w:rsid w:val="00B423F8"/>
    <w:rsid w:val="00B46041"/>
    <w:rsid w:val="00B51544"/>
    <w:rsid w:val="00B531DD"/>
    <w:rsid w:val="00B60860"/>
    <w:rsid w:val="00B71DC2"/>
    <w:rsid w:val="00B73546"/>
    <w:rsid w:val="00B74DD5"/>
    <w:rsid w:val="00B74F88"/>
    <w:rsid w:val="00B76A6E"/>
    <w:rsid w:val="00B93893"/>
    <w:rsid w:val="00BB1670"/>
    <w:rsid w:val="00BC12A3"/>
    <w:rsid w:val="00BC3B53"/>
    <w:rsid w:val="00BC56F5"/>
    <w:rsid w:val="00BC75D5"/>
    <w:rsid w:val="00BE2D55"/>
    <w:rsid w:val="00BF37A3"/>
    <w:rsid w:val="00C064B3"/>
    <w:rsid w:val="00C12E90"/>
    <w:rsid w:val="00C206F1"/>
    <w:rsid w:val="00C26079"/>
    <w:rsid w:val="00C26442"/>
    <w:rsid w:val="00C35A91"/>
    <w:rsid w:val="00C40C60"/>
    <w:rsid w:val="00C53426"/>
    <w:rsid w:val="00C63108"/>
    <w:rsid w:val="00C6537C"/>
    <w:rsid w:val="00C667B7"/>
    <w:rsid w:val="00C7256F"/>
    <w:rsid w:val="00C876B7"/>
    <w:rsid w:val="00C90846"/>
    <w:rsid w:val="00C97238"/>
    <w:rsid w:val="00CA0A69"/>
    <w:rsid w:val="00CA0E76"/>
    <w:rsid w:val="00CA47D3"/>
    <w:rsid w:val="00CB5A73"/>
    <w:rsid w:val="00CB6129"/>
    <w:rsid w:val="00CD604A"/>
    <w:rsid w:val="00CD6791"/>
    <w:rsid w:val="00CD700D"/>
    <w:rsid w:val="00CE2EA9"/>
    <w:rsid w:val="00CE74D9"/>
    <w:rsid w:val="00CF053F"/>
    <w:rsid w:val="00CF7C8B"/>
    <w:rsid w:val="00D02B8B"/>
    <w:rsid w:val="00D078E1"/>
    <w:rsid w:val="00D12A7F"/>
    <w:rsid w:val="00D23522"/>
    <w:rsid w:val="00D279AE"/>
    <w:rsid w:val="00D40216"/>
    <w:rsid w:val="00D405AB"/>
    <w:rsid w:val="00D5423B"/>
    <w:rsid w:val="00D54F4E"/>
    <w:rsid w:val="00D55865"/>
    <w:rsid w:val="00D56274"/>
    <w:rsid w:val="00D60BA4"/>
    <w:rsid w:val="00D72223"/>
    <w:rsid w:val="00D72421"/>
    <w:rsid w:val="00D7257A"/>
    <w:rsid w:val="00D73F97"/>
    <w:rsid w:val="00D7751F"/>
    <w:rsid w:val="00D80CCE"/>
    <w:rsid w:val="00D953E4"/>
    <w:rsid w:val="00DE578A"/>
    <w:rsid w:val="00DF1D1E"/>
    <w:rsid w:val="00DF2583"/>
    <w:rsid w:val="00DF54D9"/>
    <w:rsid w:val="00E03D32"/>
    <w:rsid w:val="00E10DC6"/>
    <w:rsid w:val="00E11F8E"/>
    <w:rsid w:val="00E145EA"/>
    <w:rsid w:val="00E364EF"/>
    <w:rsid w:val="00E426A4"/>
    <w:rsid w:val="00E42D22"/>
    <w:rsid w:val="00E50A17"/>
    <w:rsid w:val="00E634E3"/>
    <w:rsid w:val="00E659A6"/>
    <w:rsid w:val="00E7118B"/>
    <w:rsid w:val="00EA0723"/>
    <w:rsid w:val="00EA0D09"/>
    <w:rsid w:val="00EA75C1"/>
    <w:rsid w:val="00EB7550"/>
    <w:rsid w:val="00EC237D"/>
    <w:rsid w:val="00EC6654"/>
    <w:rsid w:val="00EE1A75"/>
    <w:rsid w:val="00EE4A1F"/>
    <w:rsid w:val="00EF1B5A"/>
    <w:rsid w:val="00EF2CCA"/>
    <w:rsid w:val="00F03E1B"/>
    <w:rsid w:val="00F16EBD"/>
    <w:rsid w:val="00F2608D"/>
    <w:rsid w:val="00F36803"/>
    <w:rsid w:val="00F46AA1"/>
    <w:rsid w:val="00F53F91"/>
    <w:rsid w:val="00F57321"/>
    <w:rsid w:val="00F61A72"/>
    <w:rsid w:val="00F626C5"/>
    <w:rsid w:val="00F66F13"/>
    <w:rsid w:val="00F74073"/>
    <w:rsid w:val="00F74EE0"/>
    <w:rsid w:val="00F77453"/>
    <w:rsid w:val="00FA1759"/>
    <w:rsid w:val="00FB06ED"/>
    <w:rsid w:val="00FB76DB"/>
    <w:rsid w:val="00FC36AB"/>
    <w:rsid w:val="00FD1727"/>
    <w:rsid w:val="00FD2798"/>
    <w:rsid w:val="00FE3396"/>
    <w:rsid w:val="00FE4F08"/>
    <w:rsid w:val="00FF0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 fill="f" fillcolor="white" stroke="f">
      <v:fill color="white" on="f"/>
      <v:stroke on="f"/>
      <o:colormru v:ext="edit" colors="#009fee"/>
    </o:shapedefaults>
    <o:shapelayout v:ext="edit">
      <o:idmap v:ext="edit" data="1"/>
    </o:shapelayout>
  </w:shapeDefaults>
  <w:decimalSymbol w:val=","/>
  <w:listSeparator w:val=";"/>
  <w14:docId w14:val="361BD4DB"/>
  <w15:docId w15:val="{FB742752-A1C4-42A1-8FAE-2F927893F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A0A48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qFormat/>
    <w:rsid w:val="00775344"/>
    <w:pPr>
      <w:pageBreakBefore/>
      <w:widowControl w:val="0"/>
      <w:numPr>
        <w:numId w:val="14"/>
      </w:numPr>
      <w:spacing w:after="700" w:line="300" w:lineRule="atLeast"/>
      <w:contextualSpacing/>
      <w:outlineLvl w:val="0"/>
    </w:pPr>
    <w:rPr>
      <w:rFonts w:cs="Arial"/>
      <w:bCs/>
      <w:kern w:val="32"/>
      <w:sz w:val="24"/>
      <w:szCs w:val="18"/>
    </w:rPr>
  </w:style>
  <w:style w:type="paragraph" w:styleId="Kop2">
    <w:name w:val="heading 2"/>
    <w:basedOn w:val="Kop1"/>
    <w:next w:val="Standaard"/>
    <w:qFormat/>
    <w:rsid w:val="00775344"/>
    <w:pPr>
      <w:keepNext/>
      <w:pageBreakBefore w:val="0"/>
      <w:numPr>
        <w:ilvl w:val="1"/>
      </w:numPr>
      <w:spacing w:before="200" w:after="0"/>
      <w:outlineLvl w:val="1"/>
    </w:pPr>
    <w:rPr>
      <w:b/>
      <w:bCs w:val="0"/>
      <w:iCs/>
      <w:sz w:val="18"/>
      <w:szCs w:val="28"/>
    </w:rPr>
  </w:style>
  <w:style w:type="paragraph" w:styleId="Kop3">
    <w:name w:val="heading 3"/>
    <w:basedOn w:val="Kop1"/>
    <w:next w:val="Standaard"/>
    <w:qFormat/>
    <w:rsid w:val="00775344"/>
    <w:pPr>
      <w:keepNext/>
      <w:pageBreakBefore w:val="0"/>
      <w:numPr>
        <w:ilvl w:val="2"/>
      </w:numPr>
      <w:spacing w:before="240" w:after="0" w:line="240" w:lineRule="atLeast"/>
      <w:contextualSpacing w:val="0"/>
      <w:outlineLvl w:val="2"/>
    </w:pPr>
    <w:rPr>
      <w:bCs w:val="0"/>
      <w:i/>
      <w:sz w:val="18"/>
      <w:szCs w:val="26"/>
    </w:rPr>
  </w:style>
  <w:style w:type="paragraph" w:styleId="Kop4">
    <w:name w:val="heading 4"/>
    <w:basedOn w:val="Kop1"/>
    <w:next w:val="Standaard"/>
    <w:qFormat/>
    <w:rsid w:val="00775344"/>
    <w:pPr>
      <w:keepNext/>
      <w:pageBreakBefore w:val="0"/>
      <w:numPr>
        <w:ilvl w:val="3"/>
      </w:numPr>
      <w:spacing w:before="240" w:after="0" w:line="240" w:lineRule="atLeast"/>
      <w:contextualSpacing w:val="0"/>
      <w:outlineLvl w:val="3"/>
    </w:pPr>
    <w:rPr>
      <w:bCs w:val="0"/>
      <w:sz w:val="18"/>
      <w:szCs w:val="28"/>
    </w:rPr>
  </w:style>
  <w:style w:type="paragraph" w:styleId="Kop5">
    <w:name w:val="heading 5"/>
    <w:basedOn w:val="Standaard"/>
    <w:next w:val="Standaard"/>
    <w:qFormat/>
    <w:rsid w:val="00775344"/>
    <w:pPr>
      <w:numPr>
        <w:ilvl w:val="4"/>
        <w:numId w:val="1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8C67AF"/>
    <w:pPr>
      <w:numPr>
        <w:ilvl w:val="5"/>
        <w:numId w:val="29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8C67AF"/>
    <w:pPr>
      <w:numPr>
        <w:ilvl w:val="6"/>
        <w:numId w:val="29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8C67AF"/>
    <w:pPr>
      <w:numPr>
        <w:ilvl w:val="7"/>
        <w:numId w:val="29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8C67AF"/>
    <w:pPr>
      <w:numPr>
        <w:ilvl w:val="8"/>
        <w:numId w:val="2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-Inhoudsopgave">
    <w:name w:val="Kop-Inhoudsopgave"/>
    <w:basedOn w:val="Kopzondernummering"/>
    <w:next w:val="Standaard"/>
    <w:rsid w:val="00F57321"/>
  </w:style>
  <w:style w:type="paragraph" w:customStyle="1" w:styleId="Kopzondernummering">
    <w:name w:val="Kop zonder nummering"/>
    <w:basedOn w:val="Standaard"/>
    <w:rsid w:val="006E7216"/>
    <w:pPr>
      <w:spacing w:after="700" w:line="300" w:lineRule="atLeast"/>
      <w:contextualSpacing/>
    </w:pPr>
    <w:rPr>
      <w:sz w:val="24"/>
    </w:rPr>
  </w:style>
  <w:style w:type="character" w:styleId="Hyperlink">
    <w:name w:val="Hyperlink"/>
    <w:basedOn w:val="Standaardalinea-lettertype"/>
    <w:rsid w:val="005C164B"/>
    <w:rPr>
      <w:rFonts w:ascii="Verdana" w:hAnsi="Verdana"/>
      <w:color w:val="000000"/>
      <w:u w:val="single"/>
    </w:rPr>
  </w:style>
  <w:style w:type="character" w:customStyle="1" w:styleId="Lijstnummering2Char">
    <w:name w:val="Lijstnummering 2 Char"/>
    <w:basedOn w:val="Standaardalinea-lettertype"/>
    <w:link w:val="Lijstnummering2"/>
    <w:rsid w:val="003C18C0"/>
    <w:rPr>
      <w:rFonts w:ascii="Verdana" w:hAnsi="Verdana"/>
      <w:sz w:val="18"/>
      <w:szCs w:val="24"/>
    </w:rPr>
  </w:style>
  <w:style w:type="paragraph" w:styleId="Lijstnummering2">
    <w:name w:val="List Number 2"/>
    <w:basedOn w:val="Standaard"/>
    <w:link w:val="Lijstnummering2Char"/>
    <w:rsid w:val="003C18C0"/>
    <w:pPr>
      <w:tabs>
        <w:tab w:val="num" w:pos="454"/>
      </w:tabs>
      <w:ind w:left="454" w:hanging="227"/>
    </w:pPr>
  </w:style>
  <w:style w:type="paragraph" w:styleId="Inhopg1">
    <w:name w:val="toc 1"/>
    <w:basedOn w:val="Standaard"/>
    <w:next w:val="Standaard"/>
    <w:semiHidden/>
    <w:rsid w:val="00EB7550"/>
  </w:style>
  <w:style w:type="paragraph" w:customStyle="1" w:styleId="Huisstijl-Paginanummering">
    <w:name w:val="Huisstijl-Paginanummering"/>
    <w:basedOn w:val="Standaard"/>
    <w:rsid w:val="00E50A17"/>
    <w:pPr>
      <w:spacing w:line="180" w:lineRule="exact"/>
    </w:pPr>
    <w:rPr>
      <w:noProof/>
      <w:sz w:val="13"/>
    </w:rPr>
  </w:style>
  <w:style w:type="character" w:customStyle="1" w:styleId="LijstnummeringChar">
    <w:name w:val="Lijstnummering Char"/>
    <w:basedOn w:val="Standaardalinea-lettertype"/>
    <w:link w:val="Lijstnummering"/>
    <w:rsid w:val="003C18C0"/>
    <w:rPr>
      <w:rFonts w:ascii="Verdana" w:hAnsi="Verdana"/>
      <w:sz w:val="18"/>
      <w:szCs w:val="24"/>
    </w:rPr>
  </w:style>
  <w:style w:type="paragraph" w:styleId="Lijstnummering">
    <w:name w:val="List Number"/>
    <w:basedOn w:val="Standaard"/>
    <w:link w:val="LijstnummeringChar"/>
    <w:rsid w:val="003C18C0"/>
    <w:pPr>
      <w:tabs>
        <w:tab w:val="num" w:pos="227"/>
      </w:tabs>
      <w:ind w:left="227" w:hanging="227"/>
    </w:pPr>
  </w:style>
  <w:style w:type="character" w:customStyle="1" w:styleId="Huisstijl-Koptekst">
    <w:name w:val="Huisstijl-Koptekst"/>
    <w:basedOn w:val="Standaardalinea-lettertype"/>
    <w:rsid w:val="001C47F8"/>
    <w:rPr>
      <w:rFonts w:ascii="Verdana" w:hAnsi="Verdana"/>
      <w:dstrike w:val="0"/>
      <w:sz w:val="13"/>
      <w:vertAlign w:val="baseline"/>
    </w:rPr>
  </w:style>
  <w:style w:type="paragraph" w:styleId="Koptekst">
    <w:name w:val="header"/>
    <w:basedOn w:val="Standaard"/>
    <w:rsid w:val="00891692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891692"/>
    <w:pPr>
      <w:tabs>
        <w:tab w:val="center" w:pos="4536"/>
        <w:tab w:val="right" w:pos="9072"/>
      </w:tabs>
    </w:pPr>
  </w:style>
  <w:style w:type="paragraph" w:styleId="Lijstopsomteken2">
    <w:name w:val="List Bullet 2"/>
    <w:basedOn w:val="Standaard"/>
    <w:rsid w:val="008F2143"/>
    <w:pPr>
      <w:tabs>
        <w:tab w:val="num" w:pos="-31680"/>
      </w:tabs>
      <w:ind w:left="454" w:hanging="227"/>
    </w:pPr>
    <w:rPr>
      <w:noProof/>
    </w:rPr>
  </w:style>
  <w:style w:type="paragraph" w:styleId="Lijstopsomteken">
    <w:name w:val="List Bullet"/>
    <w:basedOn w:val="Standaard"/>
    <w:rsid w:val="008F2143"/>
    <w:pPr>
      <w:tabs>
        <w:tab w:val="num" w:pos="227"/>
      </w:tabs>
      <w:ind w:left="227" w:hanging="227"/>
    </w:pPr>
    <w:rPr>
      <w:noProof/>
    </w:rPr>
  </w:style>
  <w:style w:type="paragraph" w:styleId="Ondertitel">
    <w:name w:val="Subtitle"/>
    <w:basedOn w:val="Standaard"/>
    <w:next w:val="Standaard"/>
    <w:qFormat/>
    <w:rsid w:val="008646B0"/>
    <w:pPr>
      <w:spacing w:line="320" w:lineRule="atLeast"/>
      <w:outlineLvl w:val="1"/>
    </w:pPr>
    <w:rPr>
      <w:sz w:val="24"/>
    </w:rPr>
  </w:style>
  <w:style w:type="paragraph" w:styleId="Titel">
    <w:name w:val="Title"/>
    <w:basedOn w:val="Standaard"/>
    <w:qFormat/>
    <w:rsid w:val="008646B0"/>
    <w:pPr>
      <w:spacing w:line="320" w:lineRule="atLeast"/>
      <w:outlineLvl w:val="0"/>
    </w:pPr>
    <w:rPr>
      <w:rFonts w:cs="Arial"/>
      <w:b/>
      <w:bCs/>
      <w:kern w:val="28"/>
      <w:sz w:val="24"/>
      <w:szCs w:val="32"/>
    </w:rPr>
  </w:style>
  <w:style w:type="character" w:customStyle="1" w:styleId="Huisstijl-Rubricering">
    <w:name w:val="Huisstijl-Rubricering"/>
    <w:basedOn w:val="Standaardalinea-lettertype"/>
    <w:rsid w:val="009A676D"/>
    <w:rPr>
      <w:rFonts w:ascii="Verdana" w:hAnsi="Verdana"/>
      <w:b/>
      <w:smallCaps/>
      <w:dstrike w:val="0"/>
      <w:sz w:val="13"/>
      <w:vertAlign w:val="baseline"/>
    </w:rPr>
  </w:style>
  <w:style w:type="paragraph" w:styleId="Inhopg2">
    <w:name w:val="toc 2"/>
    <w:basedOn w:val="Inhopg1"/>
    <w:next w:val="Standaard"/>
    <w:semiHidden/>
    <w:rsid w:val="00F03E1B"/>
    <w:pPr>
      <w:tabs>
        <w:tab w:val="left" w:pos="0"/>
      </w:tabs>
      <w:spacing w:before="240"/>
      <w:ind w:left="-1160"/>
    </w:pPr>
    <w:rPr>
      <w:b/>
    </w:rPr>
  </w:style>
  <w:style w:type="paragraph" w:styleId="Normaalweb">
    <w:name w:val="Normal (Web)"/>
    <w:basedOn w:val="Standaard"/>
    <w:rsid w:val="005C164B"/>
  </w:style>
  <w:style w:type="paragraph" w:styleId="Inhopg3">
    <w:name w:val="toc 3"/>
    <w:basedOn w:val="Inhopg2"/>
    <w:next w:val="Standaard"/>
    <w:semiHidden/>
    <w:rsid w:val="006469F6"/>
    <w:pPr>
      <w:spacing w:before="0"/>
    </w:pPr>
    <w:rPr>
      <w:b w:val="0"/>
    </w:rPr>
  </w:style>
  <w:style w:type="paragraph" w:customStyle="1" w:styleId="Huisstijl-TabelTitel">
    <w:name w:val="Huisstijl-TabelTitel"/>
    <w:basedOn w:val="Standaard"/>
    <w:next w:val="Standaard"/>
    <w:rsid w:val="00C6537C"/>
    <w:rPr>
      <w:b/>
      <w:sz w:val="14"/>
    </w:rPr>
  </w:style>
  <w:style w:type="paragraph" w:customStyle="1" w:styleId="Huisstijl-Bijschrift">
    <w:name w:val="Huisstijl-Bijschrift"/>
    <w:basedOn w:val="Standaard"/>
    <w:next w:val="Standaard"/>
    <w:rsid w:val="00C6537C"/>
    <w:rPr>
      <w:i/>
    </w:rPr>
  </w:style>
  <w:style w:type="table" w:styleId="Tabelraster">
    <w:name w:val="Table Grid"/>
    <w:basedOn w:val="Standaardtabel"/>
    <w:rsid w:val="00C6537C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uisstijl-Tabel">
    <w:name w:val="Huisstijl-Tabel"/>
    <w:basedOn w:val="Standaardtabel"/>
    <w:rsid w:val="00CD604A"/>
    <w:rPr>
      <w:rFonts w:ascii="Verdana" w:hAnsi="Verdana"/>
      <w:sz w:val="14"/>
    </w:rPr>
    <w:tblPr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120" w:type="dxa"/>
        <w:left w:w="60" w:type="dxa"/>
        <w:bottom w:w="120" w:type="dxa"/>
        <w:right w:w="60" w:type="dxa"/>
      </w:tblCellMar>
    </w:tblPr>
    <w:tblStylePr w:type="firstRow">
      <w:tblPr/>
      <w:tcPr>
        <w:tcMar>
          <w:top w:w="0" w:type="nil"/>
          <w:left w:w="60" w:type="dxa"/>
          <w:bottom w:w="120" w:type="dxa"/>
          <w:right w:w="60" w:type="dxa"/>
        </w:tcMar>
      </w:tcPr>
    </w:tblStylePr>
  </w:style>
  <w:style w:type="paragraph" w:customStyle="1" w:styleId="Huisstijl-TabelTekst">
    <w:name w:val="Huisstijl-TabelTekst"/>
    <w:basedOn w:val="Huisstijl-TabelTitel"/>
    <w:rsid w:val="00CD604A"/>
    <w:rPr>
      <w:b w:val="0"/>
    </w:rPr>
  </w:style>
  <w:style w:type="paragraph" w:styleId="Inhopg4">
    <w:name w:val="toc 4"/>
    <w:basedOn w:val="Inhopg3"/>
    <w:next w:val="Standaard"/>
    <w:semiHidden/>
    <w:rsid w:val="00F03E1B"/>
  </w:style>
  <w:style w:type="paragraph" w:styleId="Inhopg5">
    <w:name w:val="toc 5"/>
    <w:basedOn w:val="Standaard"/>
    <w:next w:val="Standaard"/>
    <w:autoRedefine/>
    <w:semiHidden/>
    <w:rsid w:val="00EB7550"/>
    <w:pPr>
      <w:ind w:left="720"/>
    </w:pPr>
  </w:style>
  <w:style w:type="paragraph" w:styleId="Voetnoottekst">
    <w:name w:val="footnote text"/>
    <w:basedOn w:val="Standaard"/>
    <w:semiHidden/>
    <w:rsid w:val="00F46AA1"/>
    <w:pPr>
      <w:tabs>
        <w:tab w:val="left" w:pos="600"/>
      </w:tabs>
      <w:spacing w:line="180" w:lineRule="atLeast"/>
      <w:ind w:left="240" w:hanging="240"/>
    </w:pPr>
    <w:rPr>
      <w:sz w:val="13"/>
      <w:szCs w:val="20"/>
    </w:rPr>
  </w:style>
  <w:style w:type="character" w:styleId="Voetnootmarkering">
    <w:name w:val="footnote reference"/>
    <w:basedOn w:val="Standaardalinea-lettertype"/>
    <w:semiHidden/>
    <w:rsid w:val="00B35331"/>
    <w:rPr>
      <w:vertAlign w:val="baseline"/>
    </w:rPr>
  </w:style>
  <w:style w:type="paragraph" w:styleId="Eindnoottekst">
    <w:name w:val="endnote text"/>
    <w:basedOn w:val="Standaard"/>
    <w:semiHidden/>
    <w:rsid w:val="00456B63"/>
    <w:rPr>
      <w:sz w:val="20"/>
      <w:szCs w:val="20"/>
    </w:rPr>
  </w:style>
  <w:style w:type="character" w:styleId="Eindnootmarkering">
    <w:name w:val="endnote reference"/>
    <w:basedOn w:val="Standaardalinea-lettertype"/>
    <w:semiHidden/>
    <w:rsid w:val="00456B63"/>
    <w:rPr>
      <w:vertAlign w:val="superscript"/>
    </w:rPr>
  </w:style>
  <w:style w:type="paragraph" w:styleId="Ballontekst">
    <w:name w:val="Balloon Text"/>
    <w:basedOn w:val="Standaard"/>
    <w:link w:val="BallontekstChar"/>
    <w:rsid w:val="00C972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C97238"/>
    <w:rPr>
      <w:rFonts w:ascii="Tahoma" w:hAnsi="Tahoma" w:cs="Tahoma"/>
      <w:sz w:val="16"/>
      <w:szCs w:val="16"/>
    </w:rPr>
  </w:style>
  <w:style w:type="paragraph" w:styleId="Geenafstand">
    <w:name w:val="No Spacing"/>
    <w:uiPriority w:val="1"/>
    <w:qFormat/>
    <w:rsid w:val="004B4977"/>
    <w:rPr>
      <w:rFonts w:ascii="Verdana" w:eastAsiaTheme="minorEastAsia" w:hAnsi="Verdana" w:cstheme="minorBidi"/>
      <w:sz w:val="22"/>
      <w:szCs w:val="22"/>
    </w:rPr>
  </w:style>
  <w:style w:type="paragraph" w:customStyle="1" w:styleId="broodtekst">
    <w:name w:val="broodtekst"/>
    <w:basedOn w:val="Standaard"/>
    <w:rsid w:val="00C7256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character" w:styleId="Verwijzingopmerking">
    <w:name w:val="annotation reference"/>
    <w:rsid w:val="00C7256F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C7256F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C7256F"/>
    <w:rPr>
      <w:rFonts w:ascii="Verdana" w:hAnsi="Verdana"/>
    </w:rPr>
  </w:style>
  <w:style w:type="paragraph" w:customStyle="1" w:styleId="witregel1">
    <w:name w:val="witregel1"/>
    <w:basedOn w:val="broodtekst"/>
    <w:rsid w:val="000D6FA0"/>
    <w:pPr>
      <w:spacing w:line="90" w:lineRule="atLeast"/>
    </w:pPr>
    <w:rPr>
      <w:sz w:val="2"/>
    </w:rPr>
  </w:style>
  <w:style w:type="paragraph" w:customStyle="1" w:styleId="afzendgegevens">
    <w:name w:val="afzendgegevens"/>
    <w:basedOn w:val="broodtekst"/>
    <w:rsid w:val="000D6FA0"/>
    <w:pPr>
      <w:spacing w:line="180" w:lineRule="atLeast"/>
    </w:pPr>
    <w:rPr>
      <w:sz w:val="13"/>
    </w:rPr>
  </w:style>
  <w:style w:type="paragraph" w:customStyle="1" w:styleId="referentiegegevens">
    <w:name w:val="referentiegegevens"/>
    <w:basedOn w:val="broodtekst"/>
    <w:rsid w:val="000D6FA0"/>
    <w:pPr>
      <w:spacing w:line="180" w:lineRule="atLeast"/>
    </w:pPr>
    <w:rPr>
      <w:sz w:val="13"/>
    </w:rPr>
  </w:style>
  <w:style w:type="paragraph" w:customStyle="1" w:styleId="referentiekopjes">
    <w:name w:val="referentiekopjes"/>
    <w:basedOn w:val="broodtekst"/>
    <w:next w:val="referentiegegevens"/>
    <w:rsid w:val="000D6FA0"/>
    <w:pPr>
      <w:spacing w:line="180" w:lineRule="atLeast"/>
    </w:pPr>
    <w:rPr>
      <w:b/>
      <w:sz w:val="13"/>
    </w:rPr>
  </w:style>
  <w:style w:type="paragraph" w:customStyle="1" w:styleId="witregel2">
    <w:name w:val="witregel2"/>
    <w:basedOn w:val="broodtekst"/>
    <w:rsid w:val="000D6FA0"/>
    <w:pPr>
      <w:spacing w:line="270" w:lineRule="atLeast"/>
    </w:pPr>
    <w:rPr>
      <w:sz w:val="2"/>
    </w:rPr>
  </w:style>
  <w:style w:type="paragraph" w:customStyle="1" w:styleId="afzendgegevens-bold">
    <w:name w:val="afzendgegevens-bold"/>
    <w:basedOn w:val="afzendgegevens"/>
    <w:rsid w:val="000D6FA0"/>
    <w:rPr>
      <w:b/>
    </w:rPr>
  </w:style>
  <w:style w:type="paragraph" w:customStyle="1" w:styleId="Bijlage">
    <w:name w:val="Bijlage"/>
    <w:basedOn w:val="Kop1"/>
    <w:next w:val="Standaard"/>
    <w:rsid w:val="0089074F"/>
    <w:pPr>
      <w:keepNext/>
      <w:widowControl/>
      <w:numPr>
        <w:numId w:val="38"/>
      </w:numPr>
      <w:spacing w:before="280" w:after="280" w:line="560" w:lineRule="atLeast"/>
      <w:contextualSpacing w:val="0"/>
    </w:pPr>
    <w:rPr>
      <w:rFonts w:ascii="Imago Book" w:eastAsia="MS Mincho" w:hAnsi="Imago Book" w:cs="Times New Roman"/>
      <w:bCs w:val="0"/>
      <w:kern w:val="28"/>
      <w:sz w:val="36"/>
      <w:szCs w:val="20"/>
    </w:rPr>
  </w:style>
  <w:style w:type="paragraph" w:customStyle="1" w:styleId="Toelichting">
    <w:name w:val="Toelichting"/>
    <w:basedOn w:val="Standaard"/>
    <w:next w:val="Standaard"/>
    <w:rsid w:val="0089074F"/>
    <w:pPr>
      <w:spacing w:before="120" w:after="120" w:line="280" w:lineRule="atLeast"/>
    </w:pPr>
    <w:rPr>
      <w:rFonts w:ascii="Imago Book" w:eastAsia="MS Mincho" w:hAnsi="Imago Book"/>
      <w:b/>
      <w:sz w:val="16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071538"/>
    <w:pPr>
      <w:spacing w:line="240" w:lineRule="auto"/>
    </w:pPr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071538"/>
    <w:rPr>
      <w:rFonts w:ascii="Verdana" w:hAnsi="Verdana"/>
      <w:b/>
      <w:bCs/>
    </w:rPr>
  </w:style>
  <w:style w:type="paragraph" w:styleId="Lijstalinea">
    <w:name w:val="List Paragraph"/>
    <w:basedOn w:val="Standaard"/>
    <w:uiPriority w:val="34"/>
    <w:qFormat/>
    <w:rsid w:val="00C064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ED1935-FA04-4C28-976A-75752C7CC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319</Words>
  <Characters>1759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Rijksoverheid</Company>
  <LinksUpToDate>false</LinksUpToDate>
  <CharactersWithSpaces>2074</CharactersWithSpaces>
  <SharedDoc>false</SharedDoc>
  <HLinks>
    <vt:vector size="6" baseType="variant">
      <vt:variant>
        <vt:i4>6815829</vt:i4>
      </vt:variant>
      <vt:variant>
        <vt:i4>0</vt:i4>
      </vt:variant>
      <vt:variant>
        <vt:i4>0</vt:i4>
      </vt:variant>
      <vt:variant>
        <vt:i4>5</vt:i4>
      </vt:variant>
      <vt:variant>
        <vt:lpwstr>mailto:paulienmuijser@minvrom.nl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Girbaran, S.G. mw. - BD/DBOB/COZA</dc:creator>
  <cp:lastModifiedBy>Fonse, Dirk</cp:lastModifiedBy>
  <cp:revision>11</cp:revision>
  <cp:lastPrinted>2008-09-19T14:31:00Z</cp:lastPrinted>
  <dcterms:created xsi:type="dcterms:W3CDTF">2022-02-14T16:04:00Z</dcterms:created>
  <dcterms:modified xsi:type="dcterms:W3CDTF">2022-02-22T09:36:00Z</dcterms:modified>
</cp:coreProperties>
</file>